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Vorhangbrett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Asbeststaub</w:t>
            </w:r>
          </w:p>
          <w:p>
            <w:pPr>
              <w:spacing w:before="0" w:after="0"/>
            </w:pPr>
            <w:r>
              <w:t>Vorhangbrett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1827959" name="b3ae2080-57d1-11f0-9393-21f93977a1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3051701" name="b3ae2080-57d1-11f0-9393-21f93977a1f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62384429" name="08e995c0-57d2-11f0-aa5e-6547419780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0989124" name="08e995c0-57d2-11f0-aa5e-65474197803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Vorhangbrett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Asbeststaub</w:t>
            </w:r>
          </w:p>
          <w:p>
            <w:pPr>
              <w:spacing w:before="0" w:after="0"/>
            </w:pPr>
            <w:r>
              <w:t>Vorhangbrett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1689937" name="1100a910-57d2-11f0-a6ef-e7e8fe1bc35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1290268" name="1100a910-57d2-11f0-a6ef-e7e8fe1bc35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1562541" name="1514d1c0-57d2-11f0-ac19-ad51bdc222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553791" name="1514d1c0-57d2-11f0-ac19-ad51bdc2229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Vorhangbrett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Asbeststaub </w:t>
            </w:r>
          </w:p>
          <w:p>
            <w:pPr>
              <w:spacing w:before="0" w:after="0"/>
            </w:pPr>
            <w:r>
              <w:t>Vorhangbrett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116794" name="4b014b10-57d2-11f0-b2c1-7566bf7049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3652367" name="4b014b10-57d2-11f0-b2c1-7566bf7049f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3688847" name="4f2a5b50-57d2-11f0-be68-8d0222e7452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028016" name="4f2a5b50-57d2-11f0-be68-8d0222e7452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Vorhangbrett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Asbeststaub </w:t>
            </w:r>
          </w:p>
          <w:p>
            <w:pPr>
              <w:spacing w:before="0" w:after="0"/>
            </w:pPr>
            <w:r>
              <w:t>Vorhangbrett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5995930" name="85429f90-57d2-11f0-8934-21609e2163c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021067" name="85429f90-57d2-11f0-8934-21609e2163c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3288821" name="8cbcaf90-57d2-11f0-b375-cd6c95e90b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0090804" name="8cbcaf90-57d2-11f0-b375-cd6c95e90be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Vorhangbrett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Asbeststaub </w:t>
            </w:r>
          </w:p>
          <w:p>
            <w:pPr>
              <w:spacing w:before="0" w:after="0"/>
            </w:pPr>
            <w:r>
              <w:t>Vorhangbrett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5579145" name="cdeac830-57d2-11f0-b5dd-bd58fc10454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0409946" name="cdeac830-57d2-11f0-b5dd-bd58fc104543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9474966" name="d31b0f40-57d2-11f0-a4a4-67430d169c9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3925689" name="d31b0f40-57d2-11f0-a4a4-67430d169c9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Gehäuse Beleuchtung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Asbeststaub </w:t>
            </w:r>
          </w:p>
          <w:p>
            <w:pPr>
              <w:spacing w:before="0" w:after="0"/>
            </w:pPr>
            <w:r>
              <w:t>Gehäuse Beleuchtung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8849053" name="10bec8a0-57d3-11f0-a79e-9df17e89c1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6847109" name="10bec8a0-57d3-11f0-a79e-9df17e89c187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6850658" name="15a49930-57d3-11f0-bc97-09e0f131c0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0117051" name="15a49930-57d3-11f0-bc97-09e0f131c06e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Rösliweg 11, 8404 Winterthur</w:t>
          </w:r>
        </w:p>
        <w:p>
          <w:pPr>
            <w:spacing w:before="0" w:after="0"/>
          </w:pPr>
          <w:r>
            <w:t>380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