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Michael Soland</w:t>
          </w:r>
        </w:p>
        <w:p>
          <w:pPr>
            <w:spacing w:before="0" w:after="0"/>
          </w:pPr>
          <w:r>
            <w:t>377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