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3015792" name="138ad9d0-5737-11f0-9603-29f6385312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760818" name="138ad9d0-5737-11f0-9603-29f63853126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6169713" name="1c00d600-5737-11f0-a4a3-1d7dd45ee0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622136" name="1c00d600-5737-11f0-a4a3-1d7dd45ee0d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7993190" name="499673e0-5737-11f0-9160-adbc067914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837480" name="499673e0-5737-11f0-9160-adbc067914f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8988175" name="4fe682d0-5737-11f0-8d9d-93bcbefee2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8004200" name="4fe682d0-5737-11f0-8d9d-93bcbefee20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8953505" name="523e6010-5738-11f0-8c13-490b0248a8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1235807" name="523e6010-5738-11f0-8c13-490b0248a85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5234747" name="5d571aa0-5738-11f0-bd21-c93a421c7b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328131" name="5d571aa0-5738-11f0-bd21-c93a421c7b4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7227767" name="95627c50-5738-11f0-abd1-bbcac00ee6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119727" name="95627c50-5738-11f0-abd1-bbcac00ee6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9073140" name="a5c98d40-5738-11f0-adf5-4faea0b0aa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689617" name="a5c98d40-5738-11f0-adf5-4faea0b0aa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209102" name="05079220-5739-11f0-b409-ad334fca52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204926" name="05079220-5739-11f0-b409-ad334fca52f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0798362" name="1fa56210-5739-11f0-ab93-e5a79c033f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402437" name="1fa56210-5739-11f0-ab93-e5a79c033fa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283154" name="ba54ec20-573b-11f0-a3d6-339881ca6b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123483" name="ba54ec20-573b-11f0-a3d6-339881ca6b0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7409738" name="c37fe070-573b-11f0-a9b9-437954a5a2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404707" name="c37fe070-573b-11f0-a9b9-437954a5a2c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Staubstempel </w:t>
            </w:r>
          </w:p>
          <w:p>
            <w:pPr>
              <w:spacing w:before="0" w:after="0"/>
            </w:pPr>
            <w:r>
              <w:t>Garagentor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4437090" name="7343cc50-573d-11f0-bf30-2f15b2ba40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185082" name="7343cc50-573d-11f0-bf30-2f15b2ba407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2603210" name="788ddcf0-573d-11f0-a28e-29808ef03e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470604" name="788ddcf0-573d-11f0-a28e-29808ef03e09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Michael Soland</w:t>
          </w:r>
        </w:p>
        <w:p>
          <w:pPr>
            <w:spacing w:before="0" w:after="0"/>
          </w:pPr>
          <w:r>
            <w:t>377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