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/ Beschichtung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Unterdorfstrasse 13, 9122 Mogelsberg </w:t>
          </w:r>
        </w:p>
        <w:p>
          <w:pPr>
            <w:spacing w:before="0" w:after="0"/>
          </w:pPr>
          <w:r>
            <w:t>379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