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Caderas Bonaduz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DN374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495550" cy="2880000"/>
            <wp:effectExtent l="0" t="0" r="0" b="0"/>
            <wp:docPr id="5900431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867013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