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Badezimmerwand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1652952" name="0b0060c0-5672-11f0-bd28-a7a591d87c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710326" name="0b0060c0-5672-11f0-bd28-a7a591d87cb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0897620" name="10958420-5672-11f0-bdd0-d38f50c062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943044" name="10958420-5672-11f0-bdd0-d38f50c062f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Badezimmerboden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2284846" name="68cd2260-5672-11f0-93e8-f5599b5107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81264" name="68cd2260-5672-11f0-93e8-f5599b5107c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0038242" name="6eed95d0-5672-11f0-ba21-e336700c13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607378" name="6eed95d0-5672-11f0-ba21-e336700c135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Badezimmerwand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6827479" name="d7101020-5672-11f0-ac07-b1b80104b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202881" name="d7101020-5672-11f0-ac07-b1b80104bbf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82015165" name="e1fc8a90-5672-11f0-83c0-b522b414cc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92967" name="e1fc8a90-5672-11f0-83c0-b522b414cca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Zimmerwand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1112743" name="3f3ebf70-5673-11f0-8da5-b346e85a8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885554" name="3f3ebf70-5673-11f0-8da5-b346e85a87d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8725348" name="4683b5b0-5673-11f0-9500-576bd5ea4b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091685" name="4683b5b0-5673-11f0-9500-576bd5ea4b5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0209582" name="7bec5900-5673-11f0-8f0b-4b03d232d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796857" name="7bec5900-5673-11f0-8f0b-4b03d232d7a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0152661" name="81e483f0-5673-11f0-894e-5ba36209bc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396346" name="81e483f0-5673-11f0-894e-5ba36209bc8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7926345" name="b4a90950-5673-11f0-8661-f58ad548fe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915171" name="b4a90950-5673-11f0-8661-f58ad548fe2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609840" name="bc284970-5673-11f0-a751-338b8c00b7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880668" name="bc284970-5673-11f0-a751-338b8c00b73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1339477" name="0c2689e0-5675-11f0-9cab-a34da4d1af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388190" name="0c2689e0-5675-11f0-9cab-a34da4d1afc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8268537" name="129f0860-5675-11f0-a3cc-59df5134c7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968322" name="129f0860-5675-11f0-a3cc-59df5134c73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4922751" name="3c24ea60-5675-11f0-bc1c-e50c6514b7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077792" name="3c24ea60-5675-11f0-bc1c-e50c6514b7e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1040828" name="44cd4130-5675-11f0-b9f3-8979a46e2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244159" name="44cd4130-5675-11f0-b9f3-8979a46e20f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4470967" name="182171a0-5676-11f0-8368-ffd3f9259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11512" name="182171a0-5676-11f0-8368-ffd3f92599d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8904139" name="1d8aa300-5676-11f0-a994-33c375a431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901276" name="1d8aa300-5676-11f0-a994-33c375a431a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9941699" name="3a0ebf20-5676-11f0-9c74-53b0f64528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730927" name="3a0ebf20-5676-11f0-9c74-53b0f645281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030307" name="3ee833a0-5676-11f0-9757-d7136228bb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876304" name="3ee833a0-5676-11f0-9757-d7136228bbd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 bis 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 u. Treppe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857072" name="b894e220-5676-11f0-89d1-29f8904a1a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958810" name="b894e220-5676-11f0-89d1-29f8904a1ae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8510061" name="bfb7d170-5676-11f0-b8a9-2dd64c64a8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867934" name="bfb7d170-5676-11f0-b8a9-2dd64c64a86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 bis 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Sockelkleber</w:t>
            </w:r>
          </w:p>
          <w:p>
            <w:pPr>
              <w:spacing w:before="0" w:after="0"/>
            </w:pPr>
            <w:r>
              <w:t>Treppe u.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2524003" name="0a2bb960-5677-11f0-a6f5-714b0f1a8f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547967" name="0a2bb960-5677-11f0-a6f5-714b0f1a8fb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8927520" name="1233ffa0-5677-11f0-8de7-99557037fe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54412" name="1233ffa0-5677-11f0-8de7-99557037fe2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9436941" name="f8479370-5678-11f0-8e45-619fdcd50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032034" name="f8479370-5678-11f0-8e45-619fdcd501b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3893059" name="fffe1030-5678-11f0-a790-113146ed80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126523" name="fffe1030-5678-11f0-a790-113146ed808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36285" name="7ea4b380-5679-11f0-ab8c-27eb6bae26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794603" name="7ea4b380-5679-11f0-ab8c-27eb6bae26d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9369232" name="83573f10-5679-11f0-bc9e-dfa941eab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465320" name="83573f10-5679-11f0-bc9e-dfa941eab0f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DN192 Heiligkreuz</w:t>
          </w:r>
        </w:p>
        <w:p>
          <w:pPr>
            <w:spacing w:before="0" w:after="0"/>
          </w:pPr>
          <w:r>
            <w:t>192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