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Eichwiesstrasse 15, 8738 Uetliburg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367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33511605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2260155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