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2954384" name="93eb0ff0-55b6-11f0-b070-0914f1e638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709503" name="93eb0ff0-55b6-11f0-b070-0914f1e6381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1855141" name="986ffbd0-55b6-11f0-ab9c-017bb7905d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084014" name="986ffbd0-55b6-11f0-ab9c-017bb7905dc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8544343" name="adceb7a0-55b6-11f0-98f4-3d441abb7a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157483" name="adceb7a0-55b6-11f0-98f4-3d441abb7a6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731145" name="b2ee35d0-55b6-11f0-860b-97ec3860c3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488921" name="b2ee35d0-55b6-11f0-860b-97ec3860c30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7222711" name="be55d3b0-55b6-11f0-9cc4-0d88d1e374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664104" name="be55d3b0-55b6-11f0-9cc4-0d88d1e3745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454738" name="de622c30-55b6-11f0-8094-f77fb0aa34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820852" name="de622c30-55b6-11f0-8094-f77fb0aa349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7640804" name="c0ecdcd0-55b7-11f0-a4f2-8df73fff8b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6884" name="c0ecdcd0-55b7-11f0-a4f2-8df73fff8b1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7884070" name="c735e6e0-55b7-11f0-bfb4-eb8d20100c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604117" name="c735e6e0-55b7-11f0-bfb4-eb8d20100c4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Fasade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4462555" name="a2d92a90-55b8-11f0-9a74-d3fd415f2a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678961" name="a2d92a90-55b8-11f0-9a74-d3fd415f2a9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6005228" name="a63240a0-55b8-11f0-b74e-6b8bbe4de8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506242" name="a63240a0-55b8-11f0-b74e-6b8bbe4de82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5913044" name="b6608e50-55b8-11f0-ad07-35aaf8f902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800269" name="b6608e50-55b8-11f0-ad07-35aaf8f9023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040587" name="c0693870-55b8-11f0-87b7-6f0e7a97d6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452947" name="c0693870-55b8-11f0-87b7-6f0e7a97d68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OG / 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8482388" name="dec5be10-55b8-11f0-ac87-df44e3a268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139852" name="dec5be10-55b8-11f0-ac87-df44e3a268c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9134154" name="f2402980-55b8-11f0-9755-e91152a2c7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796901" name="f2402980-55b8-11f0-9755-e91152a2c73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Eichwiesstrasse 15, 8738 Uetliburg</w:t>
          </w:r>
        </w:p>
        <w:p>
          <w:pPr>
            <w:spacing w:before="0" w:after="0"/>
          </w:pPr>
          <w:r>
            <w:t>367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