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Kantonsstrasse 92, 8864 Reichenburg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286006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59326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