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965803" name="f9f9e220-50f8-11f0-ac54-73c65756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667608" name="f9f9e220-50f8-11f0-ac54-73c6575662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989721" name="fcdbcc60-50f8-11f0-beaa-b726f59e1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943866" name="fcdbcc60-50f8-11f0-beaa-b726f59e1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544712" name="16e74760-50f9-11f0-970b-19094ca08e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870874" name="16e74760-50f9-11f0-970b-19094ca08e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589601" name="1baee190-50f9-11f0-897b-f72e989eb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696915" name="1baee190-50f9-11f0-897b-f72e989ebd3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658899" name="2ed81fc0-50f9-11f0-97e5-a541ffcf1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90655" name="2ed81fc0-50f9-11f0-97e5-a541ffcf11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593143" name="d8a3af10-50f9-11f0-9029-f383c70351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902215" name="d8a3af10-50f9-11f0-9029-f383c70351b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506135" name="45580300-50f9-11f0-b89a-71b5a183f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42706" name="45580300-50f9-11f0-b89a-71b5a183f9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024539" name="25666900-50fa-11f0-814e-dfc1960b02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772755" name="25666900-50fa-11f0-814e-dfc1960b02e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863125" name="17c236b0-50fc-11f0-914e-2ba0ba58d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621281" name="17c236b0-50fc-11f0-914e-2ba0ba58da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29991" name="1f8f48b0-50fc-11f0-b6f8-d1c349895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683417" name="1f8f48b0-50fc-11f0-b6f8-d1c34989584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127953" name="47354720-50fc-11f0-a985-4bb16c131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79275" name="47354720-50fc-11f0-a985-4bb16c131f6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719120" name="4eca8040-50fc-11f0-ac2d-b1fc4fc79c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736734" name="4eca8040-50fc-11f0-ac2d-b1fc4fc79c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110918" name="684e54b0-50fc-11f0-a929-f32c0b1e7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05416" name="684e54b0-50fc-11f0-a929-f32c0b1e73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328102" name="6bb8f6f0-50fc-11f0-82df-ebce06431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97855" name="6bb8f6f0-50fc-11f0-82df-ebce0643195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858553" name="79118f60-50fc-11f0-a7e4-b5e799f3b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478031" name="79118f60-50fc-11f0-a7e4-b5e799f3b6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869686" name="7c6c7a30-50fc-11f0-af48-0f73db8c1a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115979" name="7c6c7a30-50fc-11f0-af48-0f73db8c1ac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865835" name="84d222b0-50fc-11f0-8f3b-559154d2b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2984" name="84d222b0-50fc-11f0-8f3b-559154d2bff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359278" name="88005830-50fc-11f0-a22d-9bab79e8de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464034" name="88005830-50fc-11f0-a22d-9bab79e8ded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619623" name="a20e9250-50fc-11f0-b572-a7b9ea8d7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138255" name="a20e9250-50fc-11f0-b572-a7b9ea8d78e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845216" name="a5372280-50fc-11f0-95ea-53f26841f6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433832" name="a5372280-50fc-11f0-95ea-53f26841f66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404092" name="9b606860-50fd-11f0-93c9-f97a2e9bc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843841" name="9b606860-50fd-11f0-93c9-f97a2e9bc5d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472832" name="9fd7bfb0-50fd-11f0-b3ad-d1436f37f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177925" name="9fd7bfb0-50fd-11f0-b3ad-d1436f37f7f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935045" name="ace879b0-50fd-11f0-9f1a-f1d53318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436743" name="ace879b0-50fd-11f0-9f1a-f1d53318101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104904" name="b0b4c3f0-50fd-11f0-bfa4-6fdd27b055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92412" name="b0b4c3f0-50fd-11f0-bfa4-6fdd27b055b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12868" name="ba96d340-50fd-11f0-9f83-652d24f7d8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930332" name="ba96d340-50fd-11f0-9f83-652d24f7d85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696826" name="beeaeb20-50fd-11f0-829a-67953d85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445638" name="beeaeb20-50fd-11f0-829a-67953d858e2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103117" name="c9d23570-50fd-11f0-ad52-9daaa8594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251772" name="c9d23570-50fd-11f0-ad52-9daaa859412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407173" name="ceb2aed0-50fd-11f0-b099-7b5e71141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359563" name="ceb2aed0-50fd-11f0-b099-7b5e71141b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69790" name="912c2f80-50ff-11f0-b86a-014a81c2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3691" name="912c2f80-50ff-11f0-b86a-014a81c26f4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986497" name="960f40f0-50ff-11f0-88d6-e17bab30c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98044" name="960f40f0-50ff-11f0-88d6-e17bab30cea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371148" name="aa8c9d70-50ff-11f0-847e-51c2e0461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064991" name="aa8c9d70-50ff-11f0-847e-51c2e04611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212053" name="aeaf4510-50ff-11f0-a771-3325aab48c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67087" name="aeaf4510-50ff-11f0-a771-3325aab48c8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752089" name="bf21c7b0-50ff-11f0-924b-5bbe9024a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44074" name="bf21c7b0-50ff-11f0-924b-5bbe9024ab6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295224" name="c3259cb0-50ff-11f0-9cd0-33b7e8ea7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345432" name="c3259cb0-50ff-11f0-9cd0-33b7e8ea7fc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3394" name="de8b0260-50ff-11f0-8eeb-0ff77302bb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761864" name="de8b0260-50ff-11f0-8eeb-0ff77302bb3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230548" name="e2205e20-50ff-11f0-b1ea-7196832088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393601" name="e2205e20-50ff-11f0-b1ea-71968320886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253621" name="f991cd50-50ff-11f0-b15e-83da9af1b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369698" name="f991cd50-50ff-11f0-b15e-83da9af1b6e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980486" name="00d27dd0-5100-11f0-ae33-1fefc2a54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791398" name="00d27dd0-5100-11f0-ae33-1fefc2a541c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Haus / Schopf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983680" name="55271580-5100-11f0-af1b-b7669638c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54397" name="55271580-5100-11f0-af1b-b7669638c64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550274" name="604c0510-5100-11f0-b432-ffdff4257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598095" name="604c0510-5100-11f0-b432-ffdff4257d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960835" name="ec2eb820-5100-11f0-8d5b-818ba26b3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103458" name="ec2eb820-5100-11f0-8d5b-818ba26b3e7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740372" name="ef4965a0-5100-11f0-9f25-43442e1ba4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777163" name="ef4965a0-5100-11f0-9f25-43442e1ba4c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035175" name="290ab4b0-5101-11f0-92cb-4fb3d8579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222251" name="290ab4b0-5101-11f0-92cb-4fb3d857963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450881" name="2c98bd70-5101-11f0-9055-991abc1da0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076965" name="2c98bd70-5101-11f0-9055-991abc1da06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Kantonsstrasse 92, 8864 Reichenburg</w:t>
          </w:r>
        </w:p>
        <w:p>
          <w:pPr>
            <w:spacing w:before="0" w:after="0"/>
          </w:pPr>
          <w:r>
            <w:t>362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