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Buecheneggstrasse 5a, 8906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178475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09811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