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7399810" name="f769dd30-484c-11f0-8d7a-c753e6a1f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6897373" name="f769dd30-484c-11f0-8d7a-c753e6a1f2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9036427" name="364cf460-484d-11f0-a455-3b5c5e454c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285307" name="364cf460-484d-11f0-a455-3b5c5e454c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5839265" name="3c1fe410-484d-11f0-a82c-8d20c487a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4491799" name="3c1fe410-484d-11f0-a82c-8d20c487a1d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3616839" name="fb817660-484e-11f0-86d3-2ffcea772f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2181648" name="fb817660-484e-11f0-86d3-2ffcea772ff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9297204" name="01f0cd20-484f-11f0-a9e0-853a280a9f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5567012" name="01f0cd20-484f-11f0-a9e0-853a280a9f6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2608700" name="04e5a320-484f-11f0-8c7e-c3e4e09dae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6995551" name="04e5a320-484f-11f0-8c7e-c3e4e09daed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