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+ Scheune Bahnhofstr. 169, 9244 Niederuzwil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3608084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1421223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