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339379" name="a525f270-469e-11f0-ac35-a56282a348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150914" name="a525f270-469e-11f0-ac35-a56282a3489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336264" name="a98db960-469e-11f0-8799-f96b779ba4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158894" name="a98db960-469e-11f0-8799-f96b779ba45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6711256" name="e1b15e00-469e-11f0-9e0d-e544f0721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60309" name="e1b15e00-469e-11f0-9e0d-e544f07215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069187" name="fae64f20-469e-11f0-8460-ff6b709ec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465689" name="fae64f20-469e-11f0-8460-ff6b709ecf6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765768" name="646d8990-469f-11f0-9d78-ff226c3df3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823898" name="646d8990-469f-11f0-9d78-ff226c3df3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048549" name="6775e790-469f-11f0-88c0-0b54f102d7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59514" name="6775e790-469f-11f0-88c0-0b54f102d7c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822566" name="c0b83f10-469f-11f0-a362-1ddff92db7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236692" name="c0b83f10-469f-11f0-a362-1ddff92db7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2776391" name="c8acaf30-469f-11f0-bc3a-87c286908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647813" name="c8acaf30-469f-11f0-bc3a-87c28690884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inkl.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Treppenhaus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036940" name="25ba8da0-46a0-11f0-920f-8f47eb0d1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261130" name="25ba8da0-46a0-11f0-920f-8f47eb0d148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7250043" name="2f588f10-46a0-11f0-91ce-c732cd4932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413976" name="2f588f10-46a0-11f0-91ce-c732cd4932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9913045" name="af78da10-46a0-11f0-9f4e-178103751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929619" name="af78da10-46a0-11f0-9f4e-178103751a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8007406" name="b53841c0-46a0-11f0-8426-bde316f43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695340" name="b53841c0-46a0-11f0-8426-bde316f4351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936725" name="1fc70bb0-46a2-11f0-9087-f3696f682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699389" name="1fc70bb0-46a2-11f0-9087-f3696f682df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365926" name="274a1c60-46a2-11f0-9e71-1da986e872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910008" name="274a1c60-46a2-11f0-9e71-1da986e872d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260904" name="5e2e8a40-46a2-11f0-8dbd-b15202e85f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572858" name="5e2e8a40-46a2-11f0-8dbd-b15202e85f7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243242" name="62c6d710-46a2-11f0-9cb3-0d995e5d66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021026" name="62c6d710-46a2-11f0-9cb3-0d995e5d66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553640" name="9c41ce50-46a2-11f0-a84a-e925a1df2a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632424" name="9c41ce50-46a2-11f0-a84a-e925a1df2a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516672" name="9f25b460-46a2-11f0-800b-f966513e56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2386" name="9f25b460-46a2-11f0-800b-f966513e560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914488" name="3dbc0070-46a3-11f0-a928-8b1e5f906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838331" name="3dbc0070-46a3-11f0-a928-8b1e5f906f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2694673" name="4189f860-46a3-11f0-8494-cfcd0ee5b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716278" name="4189f860-46a3-11f0-8494-cfcd0ee5bc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49469" name="7be600d0-46a3-11f0-9b0e-05e884348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459338" name="7be600d0-46a3-11f0-9b0e-05e8843484e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306281" name="8b333d50-46a3-11f0-bda1-c991520a2f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39132" name="8b333d50-46a3-11f0-bda1-c991520a2f4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Empfang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877677" name="07fe4d60-46a5-11f0-9320-3bf464eb8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717746" name="07fe4d60-46a5-11f0-9320-3bf464eb84c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429275" name="0cb322e0-46a5-11f0-9182-9dbe8af43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117743" name="0cb322e0-46a5-11f0-9182-9dbe8af438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Empfang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457343" name="72fac2b0-46a5-11f0-839c-d33a2ef7f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107179" name="72fac2b0-46a5-11f0-839c-d33a2ef7f7f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447297" name="7785c910-46a5-11f0-9874-317716d0e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350976" name="7785c910-46a5-11f0-9874-317716d0e80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6412226" name="7a94c150-46a6-11f0-8544-c303d8b64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521893" name="7a94c150-46a6-11f0-8544-c303d8b640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0282529" name="7efd2480-46a6-11f0-912c-01a994887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602192" name="7efd2480-46a6-11f0-912c-01a9948870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0574858" name="d9bc5800-46a6-11f0-925c-97477ed8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879518" name="d9bc5800-46a6-11f0-925c-97477ed8cb2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170668" name="deed6260-46a6-11f0-ac10-1dd0f626c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264200" name="deed6260-46a6-11f0-ac10-1dd0f626c51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4814980" name="05b90660-46a7-11f0-b2b9-edb738328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80483" name="05b90660-46a7-11f0-b2b9-edb738328c2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237600" name="0c232d00-46a7-11f0-b226-03849ea02b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889494" name="0c232d00-46a7-11f0-b226-03849ea02b7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337321963" name="e683de90-46a7-11f0-bd9e-5b7db6373c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88576" name="e683de90-46a7-11f0-bd9e-5b7db6373cc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5024141" name="eccdfa10-46a7-11f0-8c43-c10be4950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748292" name="eccdfa10-46a7-11f0-8c43-c10be49508f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525779" name="4bd20330-46a8-11f0-8648-71915f0643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244710" name="4bd20330-46a8-11f0-8648-71915f06439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872436" name="4f3f3d80-46a8-11f0-9253-31929c871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463414" name="4f3f3d80-46a8-11f0-9253-31929c871d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Mörtellager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226595" name="7966c140-46a9-11f0-af4c-d9ad7bad4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763640" name="7966c140-46a9-11f0-af4c-d9ad7bad45c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752778" name="7c5c5a90-46a9-11f0-8769-c52d66f70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108416" name="7c5c5a90-46a9-11f0-8769-c52d66f7064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Elektrolager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Leichbauplatte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185184" name="189e5660-46aa-11f0-9829-7fdb6ba63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522322" name="189e5660-46aa-11f0-9829-7fdb6ba639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569821" name="22896660-46aa-11f0-9b50-0f466bfd0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158690" name="22896660-46aa-11f0-9b50-0f466bfd03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648100" name="8bccba00-46aa-11f0-8dbd-6348b2d8d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042743" name="8bccba00-46aa-11f0-8dbd-6348b2d8d9a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203726" name="95addef0-46aa-11f0-853a-e9c9c02c36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27265" name="95addef0-46aa-11f0-853a-e9c9c02c361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 / Fassade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1310701" name="f9983860-46ab-11f0-8348-5f23dd09a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519733" name="f9983860-46ab-11f0-8348-5f23dd09a14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347004" name="ffb7c170-46ab-11f0-85e3-0ff3afa6d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988931" name="ffb7c170-46ab-11f0-85e3-0ff3afa6d8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6405393" name="2e9ee590-46ac-11f0-9134-8feea4c92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87511" name="2e9ee590-46ac-11f0-9134-8feea4c92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155585" name="3185fff0-46ac-11f0-83ab-39139d72c4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225894" name="3185fff0-46ac-11f0-83ab-39139d72c48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012303" name="e7234420-46ad-11f0-8b18-2b5723309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717479" name="e7234420-46ad-11f0-8b18-2b572330924b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669014" name="eceb1040-46ad-11f0-a400-f9211f9f5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085821" name="eceb1040-46ad-11f0-a400-f9211f9f5e0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Büro/ Hintereingang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135938" name="fe427f30-46ae-11f0-bdac-9bd88bdd92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6760510" name="fe427f30-46ae-11f0-bdac-9bd88bdd929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409810" name="04562160-46af-11f0-84a5-1b69774360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9275816" name="04562160-46af-11f0-84a5-1b69774360f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Hochregallager </w:t>
            </w:r>
          </w:p>
          <w:p>
            <w:pPr>
              <w:spacing w:before="0" w:after="0"/>
            </w:pPr>
            <w:r>
              <w:t>EG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9271791" name="55f11750-46af-11f0-a35e-7dd77add2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315753" name="55f11750-46af-11f0-a35e-7dd77add2b8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508303" name="5cfed0f0-46af-11f0-b96a-6d93ec72f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29807" name="5cfed0f0-46af-11f0-b96a-6d93ec72f27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+ Scheune Bahnhofstr. 169, 9244 Niederuzwil</w:t>
          </w:r>
        </w:p>
        <w:p>
          <w:pPr>
            <w:spacing w:before="0" w:after="0"/>
          </w:pPr>
          <w:r>
            <w:t>332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