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 Ringstrasse 6, 8903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469997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04478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