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w14="http://schemas.microsoft.com/office/word/2010/wordml" xmlns:m="http://schemas.openxmlformats.org/officeDocument/2006/math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57276999" name="deb4f7e0-4854-11f0-9b24-7b420df84a2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8855566" name="deb4f7e0-4854-11f0-9b24-7b420df84a23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50286906" name="e6d13b50-4854-11f0-aea4-c5a6fe8b554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4175383" name="e6d13b50-4854-11f0-aea4-c5a6fe8b554a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60709068" name="021fbda0-4855-11f0-a4ca-9f9f2ce8d9c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8600066" name="021fbda0-4855-11f0-a4ca-9f9f2ce8d9c9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16348907" name="08a47120-4855-11f0-96ae-efb4d171fe2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4965379" name="08a47120-4855-11f0-96ae-efb4d171fe29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19565283" name="17e0bdb0-4855-11f0-845a-cbc2a6be5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3510211" name="17e0bdb0-4855-11f0-845a-cbc2a6be577a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05903630" name="1d194220-4855-11f0-aaa0-61b4910d714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3548181" name="1d194220-4855-11f0-aaa0-61b4910d714c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39835005" name="260bc150-4855-11f0-a8a2-7dd4b1697e7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7725822" name="260bc150-4855-11f0-a8a2-7dd4b1697e7b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42823577" name="2d8c6100-4855-11f0-b76f-b7609602420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5045749" name="2d8c6100-4855-11f0-b76f-b76096024207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1. OG - 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39282865" name="8759c500-4856-11f0-86ea-c313759dd58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7803721" name="8759c500-4856-11f0-86ea-c313759dd58a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48731087" name="8b37c280-4856-11f0-a476-2fd928556b1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8554616" name="8b37c280-4856-11f0-a476-2fd928556b12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Schlafzimmer 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19901197" name="a1acd050-4856-11f0-83e2-edc03a9953f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8594829" name="a1acd050-4856-11f0-83e2-edc03a9953f2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54993123" name="a68f93a0-4856-11f0-bdec-ed7fad9f403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4603285" name="a68f93a0-4856-11f0-bdec-ed7fad9f4038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1. OG - 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74358541" name="d2803410-4856-11f0-b3b2-37809934747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2422925" name="d2803410-4856-11f0-b3b2-378099347474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72744884" name="d802e0e0-4856-11f0-96ef-f5135bad102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8470785" name="d802e0e0-4856-11f0-96ef-f5135bad102b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1. OG - UG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11719594" name="eb9a7140-4856-11f0-a200-4d3caffe74a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7996439" name="eb9a7140-4856-11f0-a200-4d3caffe74a5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06154423" name="eeae19e0-4856-11f0-b55f-d94c11f16eb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49930602" name="eeae19e0-4856-11f0-b55f-d94c11f16eb5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88350985" name="b9e0fdd0-4857-11f0-8dab-53714e5170e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9115717" name="b9e0fdd0-4857-11f0-8dab-53714e5170ea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76037875" name="bd7436b0-4857-11f0-8b26-69c50d0d0d6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8235341" name="bd7436b0-4857-11f0-8b26-69c50d0d0d63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84349268" name="c91708d0-4857-11f0-b7e3-7fb4548e7c3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4546288" name="c91708d0-4857-11f0-b7e3-7fb4548e7c31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32603685" name="cdd52d20-4857-11f0-bcad-43f5db5f836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6276853" name="cdd52d20-4857-11f0-bcad-43f5db5f836e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/ WC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93672102" name="e45d7f60-4858-11f0-b753-b53ce963fa4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0506419" name="e45d7f60-4858-11f0-b753-b53ce963fa48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66839299" name="e7bc3ac0-4858-11f0-992b-a745a7f8b98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4864017" name="e7bc3ac0-4858-11f0-992b-a745a7f8b98f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/ WC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9869728" name="3ac31cc0-4859-11f0-9a72-41d57446ecc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3370647" name="3ac31cc0-4859-11f0-9a72-41d57446eccb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4067870" name="3e3f9950-4859-11f0-8861-c1f3194df63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314224" name="3e3f9950-4859-11f0-8861-c1f3194df638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/ WC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19849497" name="4f3332d0-4859-11f0-9f31-212ef2579e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2840160" name="4f3332d0-4859-11f0-9f31-212ef2579ed1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48820448" name="5256e100-4859-11f0-9979-4338ee50f1e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672411" name="5256e100-4859-11f0-9979-4338ee50f1ee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1. OG - 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07470194" name="b2942d70-4859-11f0-84bd-cb85ad84f29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7374963" name="b2942d70-4859-11f0-84bd-cb85ad84f299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6368181" name="b7078d20-4859-11f0-8567-6358836b4a6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6542351" name="b7078d20-4859-11f0-8567-6358836b4a66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99700487" name="5a1b9920-485a-11f0-b9c4-4ded7088daa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158818" name="5a1b9920-485a-11f0-b9c4-4ded7088daae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56338503" name="610528f0-485a-11f0-80af-edae441d11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7195093" name="610528f0-485a-11f0-80af-edae441d11b0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49673793" name="706cf250-485a-11f0-ba3f-51072759652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3291414" name="706cf250-485a-11f0-ba3f-510727596527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42164449" name="74295e10-485a-11f0-9800-b58989256b0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0330688" name="74295e10-485a-11f0-9800-b58989256b09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27838152" name="63f54e90-485b-11f0-a542-a51424078c9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3500056" name="63f54e90-485b-11f0-a542-a51424078c9a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79012341" name="6af573a0-485b-11f0-aa24-2dbdcd86a5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1885827" name="6af573a0-485b-11f0-aa24-2dbdcd86a54e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27821142" name="7a044790-485b-11f0-a41e-734d907d3c5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8167292" name="7a044790-485b-11f0-a41e-734d907d3c5c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04992953" name="7d606ae0-485b-11f0-8704-3ba3cefd0e2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6720364" name="7d606ae0-485b-11f0-8704-3ba3cefd0e26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VM-20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99536807" name="bb1450e0-485b-11f0-ae84-193db037ac4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4676586" name="bb1450e0-485b-11f0-ae84-193db037ac45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57109227" name="c04c8730-485b-11f0-a203-797a754a2d5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7541761" name="c04c8730-485b-11f0-a203-797a754a2d53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Hobbyraum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VM-21</w:t>
            </w:r>
          </w:p>
          <w:p>
            <w:pPr>
              <w:spacing w:before="0" w:after="0"/>
            </w:pPr>
            <w:r>
              <w:t>Akustik Platten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40254092" name="358e3a70-485c-11f0-b310-314b13641f4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2950218" name="358e3a70-485c-11f0-b310-314b13641f4a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25088309" name="39f2f420-485c-11f0-bb48-a9249e8bf7d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6220981" name="39f2f420-485c-11f0-bb48-a9249e8bf7d5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Heizraum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80579615" name="7e566e30-485c-11f0-bad5-cdc612c7555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8680203" name="7e566e30-485c-11f0-bad5-cdc612c75558.jpg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90824877" name="83002020-485c-11f0-8921-210d4674e45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3418183" name="83002020-485c-11f0-8921-210d4674e450.jpg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Sockel </w:t>
            </w:r>
          </w:p>
          <w:p>
            <w:pPr>
              <w:spacing w:before="0" w:after="0"/>
            </w:pPr>
            <w:r>
              <w:t>EG- 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29476881" name="f5f439e0-485c-11f0-9164-efcf4f10ca1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7483409" name="f5f439e0-485c-11f0-9164-efcf4f10ca1d.jpg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66039155" name="fb4c5440-485c-11f0-8540-d5094c4f385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8864312" name="fb4c5440-485c-11f0-8540-d5094c4f3851.jpg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</w:t>
            </w:r>
          </w:p>
          <w:p>
            <w:pPr>
              <w:spacing w:before="0" w:after="0"/>
            </w:pPr>
            <w:r>
              <w:t>UG - 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29902367" name="0b91ac60-485d-11f0-a457-1b35363543a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3237945" name="0b91ac60-485d-11f0-a457-1b35363543aa.jpg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29231229" name="0f5b3780-485d-11f0-83e2-b32ba975498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1437671" name="0f5b3780-485d-11f0-83e2-b32ba9754984.jpg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50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w14="http://schemas.microsoft.com/office/word/2010/wordml" xmlns:m="http://schemas.openxmlformats.org/officeDocument/2006/math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w14="http://schemas.microsoft.com/office/word/2010/wordml" xmlns:m="http://schemas.openxmlformats.org/officeDocument/2006/math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 Ringstrasse 6, 8903 Birmensdorf</w:t>
          </w:r>
        </w:p>
        <w:p>
          <w:pPr>
            <w:spacing w:before="0" w:after="0"/>
          </w:pPr>
          <w:r>
            <w:t>267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w14="http://schemas.microsoft.com/office/word/2010/wordml" xmlns:m="http://schemas.openxmlformats.org/officeDocument/2006/math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w14="http://schemas.microsoft.com/office/word/2010/wordml" xmlns:m="http://schemas.openxmlformats.org/officeDocument/2006/math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footer.xml" Type="http://schemas.openxmlformats.org/officeDocument/2006/relationships/footer" Id="rId50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