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Kantonsstrasse 92, 8864 Reichenburg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980608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595727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