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074911" name="f9f9e220-50f8-11f0-ac54-73c6575662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521209" name="f9f9e220-50f8-11f0-ac54-73c6575662e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78240" name="fcdbcc60-50f8-11f0-beaa-b726f59e11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723569" name="fcdbcc60-50f8-11f0-beaa-b726f59e110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9227815" name="16e74760-50f9-11f0-970b-19094ca08e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903979" name="16e74760-50f9-11f0-970b-19094ca08ef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6963231" name="1baee190-50f9-11f0-897b-f72e989eb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712087" name="1baee190-50f9-11f0-897b-f72e989ebd3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733360" name="2ed81fc0-50f9-11f0-97e5-a541ffcf11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866654" name="2ed81fc0-50f9-11f0-97e5-a541ffcf11d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748241" name="d8a3af10-50f9-11f0-9029-f383c70351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829560" name="d8a3af10-50f9-11f0-9029-f383c70351b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818517" name="45580300-50f9-11f0-b89a-71b5a183f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832496" name="45580300-50f9-11f0-b89a-71b5a183f9b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836404" name="25666900-50fa-11f0-814e-dfc1960b02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29289" name="25666900-50fa-11f0-814e-dfc1960b02e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969688" name="17c236b0-50fc-11f0-914e-2ba0ba58da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732992" name="17c236b0-50fc-11f0-914e-2ba0ba58da1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5573" name="1f8f48b0-50fc-11f0-b6f8-d1c3498958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998799" name="1f8f48b0-50fc-11f0-b6f8-d1c34989584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153239" name="47354720-50fc-11f0-a985-4bb16c131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655993" name="47354720-50fc-11f0-a985-4bb16c131f6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771808" name="4eca8040-50fc-11f0-ac2d-b1fc4fc79c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324670" name="4eca8040-50fc-11f0-ac2d-b1fc4fc79c2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6330206" name="684e54b0-50fc-11f0-a929-f32c0b1e7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868223" name="684e54b0-50fc-11f0-a929-f32c0b1e73a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109026" name="6bb8f6f0-50fc-11f0-82df-ebce064319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266866" name="6bb8f6f0-50fc-11f0-82df-ebce0643195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269013" name="79118f60-50fc-11f0-a7e4-b5e799f3b6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348404" name="79118f60-50fc-11f0-a7e4-b5e799f3b60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149423" name="7c6c7a30-50fc-11f0-af48-0f73db8c1a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409737" name="7c6c7a30-50fc-11f0-af48-0f73db8c1ac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083738" name="84d222b0-50fc-11f0-8f3b-559154d2b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708775" name="84d222b0-50fc-11f0-8f3b-559154d2bff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461872" name="88005830-50fc-11f0-a22d-9bab79e8de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068571" name="88005830-50fc-11f0-a22d-9bab79e8ded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Damen und Herren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602538" name="a20e9250-50fc-11f0-b572-a7b9ea8d7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935321" name="a20e9250-50fc-11f0-b572-a7b9ea8d78e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435060" name="a5372280-50fc-11f0-95ea-53f26841f6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493143" name="a5372280-50fc-11f0-95ea-53f26841f66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838520" name="9b606860-50fd-11f0-93c9-f97a2e9bc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739950" name="9b606860-50fd-11f0-93c9-f97a2e9bc5d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096919" name="9fd7bfb0-50fd-11f0-b3ad-d1436f37f7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814395" name="9fd7bfb0-50fd-11f0-b3ad-d1436f37f7f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044064" name="ace879b0-50fd-11f0-9f1a-f1d533181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548205" name="ace879b0-50fd-11f0-9f1a-f1d53318101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649664" name="b0b4c3f0-50fd-11f0-bfa4-6fdd27b055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523951" name="b0b4c3f0-50fd-11f0-bfa4-6fdd27b055b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516661" name="ba96d340-50fd-11f0-9f83-652d24f7d8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424564" name="ba96d340-50fd-11f0-9f83-652d24f7d85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726403" name="beeaeb20-50fd-11f0-829a-67953d858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196991" name="beeaeb20-50fd-11f0-829a-67953d858e2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491638" name="c9d23570-50fd-11f0-ad52-9daaa85941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025787" name="c9d23570-50fd-11f0-ad52-9daaa859412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974440" name="ceb2aed0-50fd-11f0-b099-7b5e71141b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497459" name="ceb2aed0-50fd-11f0-b099-7b5e71141b7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115424" name="912c2f80-50ff-11f0-b86a-014a81c26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658306" name="912c2f80-50ff-11f0-b86a-014a81c26f4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2403267" name="960f40f0-50ff-11f0-88d6-e17bab30ce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919949" name="960f40f0-50ff-11f0-88d6-e17bab30cea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429597" name="aa8c9d70-50ff-11f0-847e-51c2e04611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200218" name="aa8c9d70-50ff-11f0-847e-51c2e04611f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952450" name="aeaf4510-50ff-11f0-a771-3325aab48c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722783" name="aeaf4510-50ff-11f0-a771-3325aab48c8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2852442" name="bf21c7b0-50ff-11f0-924b-5bbe9024a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741901" name="bf21c7b0-50ff-11f0-924b-5bbe9024ab6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139525" name="c3259cb0-50ff-11f0-9cd0-33b7e8ea7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534022" name="c3259cb0-50ff-11f0-9cd0-33b7e8ea7fc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517558" name="de8b0260-50ff-11f0-8eeb-0ff77302bb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143148" name="de8b0260-50ff-11f0-8eeb-0ff77302bb3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223143" name="e2205e20-50ff-11f0-b1ea-7196832088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3863" name="e2205e20-50ff-11f0-b1ea-71968320886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776918" name="f991cd50-50ff-11f0-b15e-83da9af1b6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131443" name="f991cd50-50ff-11f0-b15e-83da9af1b6e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742556" name="00d27dd0-5100-11f0-ae33-1fefc2a54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057668" name="00d27dd0-5100-11f0-ae33-1fefc2a541c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Haus / Schopf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986645" name="55271580-5100-11f0-af1b-b7669638c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41658" name="55271580-5100-11f0-af1b-b7669638c64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0199091" name="604c0510-5100-11f0-b432-ffdff4257d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093978" name="604c0510-5100-11f0-b432-ffdff4257dc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111321" name="ec2eb820-5100-11f0-8d5b-818ba26b3e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88411" name="ec2eb820-5100-11f0-8d5b-818ba26b3e7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5466938" name="ef4965a0-5100-11f0-9f25-43442e1ba4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722138" name="ef4965a0-5100-11f0-9f25-43442e1ba4c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450561" name="290ab4b0-5101-11f0-92cb-4fb3d8579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67898" name="290ab4b0-5101-11f0-92cb-4fb3d8579636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078592" name="2c98bd70-5101-11f0-9055-991abc1da0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32803" name="2c98bd70-5101-11f0-9055-991abc1da06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Kantonsstrasse 92, 8864 Reichenburg</w:t>
          </w:r>
        </w:p>
        <w:p>
          <w:pPr>
            <w:spacing w:before="0" w:after="0"/>
          </w:pPr>
          <w:r>
            <w:t>362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