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Kinderkrippe Im Sträler 44, 8047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354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94958591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7352172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