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Nachtspeicherofen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Himmelsbergstrasse 1, 8617 Mönchaltorf</w:t>
          </w:r>
        </w:p>
        <w:p>
          <w:pPr>
            <w:spacing w:before="0" w:after="0"/>
          </w:pPr>
          <w:r>
            <w:t>347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