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Himmelsbergstrasse 1, 8617 Mönchaltorf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981354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14634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