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3624120" name="1ee07220-525c-11f0-90e6-071e77a788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311255" name="1ee07220-525c-11f0-90e6-071e77a788b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9435233" name="24885a30-525c-11f0-8797-1b48bf7a86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538228" name="24885a30-525c-11f0-8797-1b48bf7a86e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1346881" name="3a902740-525c-11f0-a217-83eba04c7a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818035" name="3a902740-525c-11f0-a217-83eba04c7ae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8004992" name="3e601b00-525c-11f0-971d-df9a57df00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933038" name="3e601b00-525c-11f0-971d-df9a57df005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7891733" name="4c29ebd0-525c-11f0-8a07-950fc379d1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637336" name="4c29ebd0-525c-11f0-8a07-950fc379d10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9987685" name="4f0371a0-525c-11f0-bf0a-8d00011bc4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560268" name="4f0371a0-525c-11f0-bf0a-8d00011bc49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5217230" name="a25f0350-525c-11f0-8aff-df5691f78d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277620" name="a25f0350-525c-11f0-8aff-df5691f78d2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1783645" name="a833a0b0-525c-11f0-987a-3ffce4e50c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478729" name="a833a0b0-525c-11f0-987a-3ffce4e50ca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3502587" name="3603f2f0-525d-11f0-a7e1-cd9e7ba66d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803732" name="3603f2f0-525d-11f0-a7e1-cd9e7ba66df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7372673" name="3ce6cc00-525d-11f0-a0b3-9d414db8ed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081006" name="3ce6cc00-525d-11f0-a0b3-9d414db8ed9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0691667" name="4f253500-525d-11f0-a396-11c5f15fb6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792302" name="4f253500-525d-11f0-a396-11c5f15fb6f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5030065" name="58c7ca50-525d-11f0-a15a-63d4285b21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711729" name="58c7ca50-525d-11f0-a15a-63d4285b21f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5100423" name="dc58f920-525d-11f0-80ef-971312df3c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566154" name="dc58f920-525d-11f0-80ef-971312df3cd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2412865" name="e1a071b0-525d-11f0-a812-6da51e8763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117928" name="e1a071b0-525d-11f0-a812-6da51e8763e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9680176" name="7d4c20f0-525e-11f0-a9b7-b3ef904b56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977485" name="7d4c20f0-525e-11f0-a9b7-b3ef904b56a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4827696" name="9b359970-525e-11f0-acd8-1dec561bf0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879272" name="9b359970-525e-11f0-acd8-1dec561bf06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2993768" name="a2733cb0-525e-11f0-afdc-d1c3544a8f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17603" name="a2733cb0-525e-11f0-afdc-d1c3544a8f7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0461971" name="a8e24550-525e-11f0-bf5b-a5ae8930e6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642366" name="a8e24550-525e-11f0-bf5b-a5ae8930e6e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2531956" name="d34bf7a0-525e-11f0-b396-35c7881665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437896" name="d34bf7a0-525e-11f0-b396-35c7881665c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0366353" name="d945f750-525e-11f0-915b-f34ce0d7d9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731209" name="d945f750-525e-11f0-915b-f34ce0d7d97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3658911" name="4cb5d0c0-525f-11f0-acf6-c138e125fb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305076" name="4cb5d0c0-525f-11f0-acf6-c138e125fb1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3486983" name="5136c500-525f-11f0-a498-ef6abcaeae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4519986" name="5136c500-525f-11f0-a498-ef6abcaeae2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9124258" name="90246380-525f-11f0-8a12-bd48a0ce89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396577" name="90246380-525f-11f0-8a12-bd48a0ce891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8141004" name="95be41d0-525f-11f0-81b1-8b2d52fe3d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030026" name="95be41d0-525f-11f0-81b1-8b2d52fe3da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521790" name="ee95a280-525f-11f0-88b8-7f84fd3c4e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594554" name="ee95a280-525f-11f0-88b8-7f84fd3c4e1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835470" name="f3c0b970-525f-11f0-9ff0-31e1a4b8f4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465982" name="f3c0b970-525f-11f0-9ff0-31e1a4b8f41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7025644" name="9cce9e10-5260-11f0-a228-1190cdd360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085793" name="9cce9e10-5260-11f0-a228-1190cdd3600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4147547" name="31fec190-5261-11f0-8944-e5e2cd8173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196409" name="31fec190-5261-11f0-8944-e5e2cd8173c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0887212" name="bb7cf7c0-5261-11f0-be21-2d3d10be7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378205" name="bb7cf7c0-5261-11f0-be21-2d3d10be77f1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8679484" name="c0d9f420-5261-11f0-b9e9-0ffe0c40d2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416087" name="c0d9f420-5261-11f0-b9e9-0ffe0c40d22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3401339" name="90ee62e0-5262-11f0-b4aa-592a11d033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187231" name="90ee62e0-5262-11f0-b4aa-592a11d0338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9907964" name="94ac2e30-5262-11f0-8a07-5d81888545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639361" name="94ac2e30-5262-11f0-8a07-5d818885454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3956576" name="a6860900-5262-11f0-8d62-dd421ecaa7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865071" name="a6860900-5262-11f0-8d62-dd421ecaa764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3067526" name="a9914d30-5262-11f0-89c8-ebdfd08a7c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321513" name="a9914d30-5262-11f0-89c8-ebdfd08a7ce9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5771300" name="4d46c950-5263-11f0-bbd3-03efed2eb2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097208" name="4d46c950-5263-11f0-bbd3-03efed2eb28d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2277996" name="53b50ea0-5263-11f0-b264-45d96e82fe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0902116" name="53b50ea0-5263-11f0-b264-45d96e82fe8c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2519841" name="74f7eb50-5263-11f0-9ae6-ef64225817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255980" name="74f7eb50-5263-11f0-9ae6-ef64225817da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4938244" name="78247320-5263-11f0-8456-157006bb9e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666655" name="78247320-5263-11f0-8456-157006bb9ebc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Himmelsbergstrasse 1, 8617 Mönchaltorf</w:t>
          </w:r>
        </w:p>
        <w:p>
          <w:pPr>
            <w:spacing w:before="0" w:after="0"/>
          </w:pPr>
          <w:r>
            <w:t>347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