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Steinackerstrasse 31, 9464 Rüti 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326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484398500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206599887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