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KLP-8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Staub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4552976" name="8fc63e90-45d5-11f0-b614-8998965378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013218" name="8fc63e90-45d5-11f0-b614-8998965378e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306184" name="95cdd2d0-45d5-11f0-b6c5-4706149f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252059" name="95cdd2d0-45d5-11f0-b6c5-4706149f353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 </w:t>
            </w:r>
          </w:p>
          <w:p>
            <w:pPr>
              <w:spacing w:before="0" w:after="0"/>
            </w:pPr>
            <w:r>
              <w:t>EG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768432" name="842385c0-45d0-11f0-9253-63a6864932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177799" name="842385c0-45d0-11f0-9253-63a68649329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711667" name="8bb1ba00-45d0-11f0-80dd-4b18114396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099909" name="8bb1ba00-45d0-11f0-80dd-4b18114396b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976187" name="74b1dbe0-45d1-11f0-974e-95d0977a5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594452" name="74b1dbe0-45d1-11f0-974e-95d0977a5f1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898014" name="78ed3ba0-45d1-11f0-8beb-137bb9545e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878403" name="78ed3ba0-45d1-11f0-8beb-137bb9545e5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734996" name="3ff719e0-45d3-11f0-8625-113524a651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77718" name="3ff719e0-45d3-11f0-8625-113524a651e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042860" name="4a2ffbc0-45d3-11f0-924f-d9199af4e6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110067" name="4a2ffbc0-45d3-11f0-924f-d9199af4e68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Gewölbekeller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623115" name="75226610-45d3-11f0-ac27-6f96e086f6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458869" name="75226610-45d3-11f0-ac27-6f96e086f61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965300" name="7a166770-45d3-11f0-bc12-37e7887b57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502251" name="7a166770-45d3-11f0-bc12-37e7887b57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33770" name="6f2d52f0-45d4-11f0-b0b5-f7da34f95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49889" name="6f2d52f0-45d4-11f0-b0b5-f7da34f95b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651036" name="73ec88b0-45d4-11f0-83bc-47cac4f1a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080446" name="73ec88b0-45d4-11f0-83bc-47cac4f1a27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6708014" name="94891340-45d4-11f0-ad08-73e9a8daab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996635" name="94891340-45d4-11f0-ad08-73e9a8daab1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171168" name="9a1ef9f0-45d4-11f0-a6c6-a711c422f1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696718" name="9a1ef9f0-45d4-11f0-a6c6-a711c422f1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369747" name="b576cb10-45d4-11f0-b2a1-0764957b10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978173" name="b576cb10-45d4-11f0-b2a1-0764957b102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486642" name="ba5a2aa0-45d4-11f0-87e5-ebc7d27c52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995785" name="ba5a2aa0-45d4-11f0-87e5-ebc7d27c523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Staub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558345" name="ee8c7b60-45d5-11f0-8469-abab32961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727335" name="ee8c7b60-45d5-11f0-8469-abab329617e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773564" name="f280e710-45d5-11f0-a274-477961cc84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10498" name="f280e710-45d5-11f0-a274-477961cc843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894146" name="293cc8e0-45d7-11f0-a2a8-4578a22468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328871" name="293cc8e0-45d7-11f0-a2a8-4578a224680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869313" name="312922b0-45d7-11f0-9481-355ab8b0cc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903148" name="312922b0-45d7-11f0-9481-355ab8b0cc9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355437" name="a4f23fb0-45d7-11f0-817e-eb83885cfd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971652" name="a4f23fb0-45d7-11f0-817e-eb83885cfd9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226977" name="aa195f00-45d7-11f0-b81c-6d6a2234f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393909" name="aa195f00-45d7-11f0-b81c-6d6a2234f2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- DG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742333" name="7c107070-45d8-11f0-83c8-997eb1342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217703" name="7c107070-45d8-11f0-83c8-997eb1342f6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611515" name="7fab9890-45d8-11f0-88ff-6772ceb2cd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691453" name="7fab9890-45d8-11f0-88ff-6772ceb2cd1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Aussentreppe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372450" name="2e3ec210-45d9-11f0-ae30-2fbeda592a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942183" name="2e3ec210-45d9-11f0-ae30-2fbeda592a3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122669" name="341beaf0-45d9-11f0-b5a7-bbd74d4ac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291057" name="341beaf0-45d9-11f0-b5a7-bbd74d4ac33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09433" name="6db76280-45d9-11f0-b8c5-6f6ebae55d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540720" name="6db76280-45d9-11f0-b8c5-6f6ebae55d8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692791" name="73658c20-45d9-11f0-a3c1-f1e639c406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046792" name="73658c20-45d9-11f0-a3c1-f1e639c406c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Steinackerstrasse 31, 9464 Rüti  </w:t>
          </w:r>
        </w:p>
        <w:p>
          <w:pPr>
            <w:spacing w:before="0" w:after="0"/>
          </w:pPr>
          <w:r>
            <w:t>326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