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>Aussagesicherheit: 82,43 %</w:t>
            </w:r>
          </w:p>
          <w:p>
            <w:pPr>
              <w:spacing w:before="0" w:after="0" w:line="240" w:lineRule="auto"/>
            </w:pPr>
            <w:r>
              <w:t>Risikomenge: 3.09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83,299 %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>Aussagesicherheit: 82,013 %</w:t>
            </w:r>
          </w:p>
          <w:p>
            <w:pPr>
              <w:spacing w:before="0" w:after="0" w:line="240" w:lineRule="auto"/>
            </w:pPr>
            <w:r>
              <w:t>Risikomenge: 4.60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81,695 %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>Aussagesicherheit: 83,169 %</w:t>
            </w:r>
          </w:p>
          <w:p>
            <w:pPr>
              <w:spacing w:before="0" w:after="0" w:line="240" w:lineRule="auto"/>
            </w:pPr>
            <w:r>
              <w:t>Risikomenge: 1.75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>Aussagesicherheit: 82,853 %</w:t>
            </w:r>
          </w:p>
          <w:p>
            <w:pPr>
              <w:spacing w:before="0" w:after="0" w:line="240" w:lineRule="auto"/>
            </w:pPr>
            <w:r>
              <w:t>Risikomenge: 2.19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83,816 %</w:t>
            </w:r>
          </w:p>
          <w:p>
            <w:pPr>
              <w:spacing w:before="0" w:after="0" w:line="240" w:lineRule="auto"/>
            </w:pPr>
            <w:r>
              <w:t>Risikomenge: 1.17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83,618 %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>Aussagesicherheit: 83,052 %</w:t>
            </w:r>
          </w:p>
          <w:p>
            <w:pPr>
              <w:spacing w:before="0" w:after="0" w:line="240" w:lineRule="auto"/>
            </w:pPr>
            <w:r>
              <w:t>Risikomenge: 1.90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