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Egelseestrasse 8, 8280 Kreuzlingen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919540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280928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