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Egelseestrasse 8, 8280 Kreuzlingen</w:t>
          </w:r>
        </w:p>
        <w:p>
          <w:pPr>
            <w:spacing w:before="0" w:after="0"/>
          </w:pPr>
          <w:r>
            <w:t>27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