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Ost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02980" name="74333e70-2f06-11f0-96c8-8157bc8b15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052504" name="74333e70-2f06-11f0-96c8-8157bc8b150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6160697" name="77779400-2f06-11f0-8370-cfa61efd2b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696137" name="77779400-2f06-11f0-8370-cfa61efd2b6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Ost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129978" name="a45c3bf0-2f07-11f0-b569-e71371e036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556849" name="a45c3bf0-2f07-11f0-b569-e71371e0367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707467" name="a7a2b460-2f07-11f0-a5bc-f93915e62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777519" name="a7a2b460-2f07-11f0-a5bc-f93915e627b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Ost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792049" name="18313fd0-2f08-11f0-8b8b-bf58323a2a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820766" name="18313fd0-2f08-11f0-8b8b-bf58323a2ac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710191" name="1bd9d570-2f08-11f0-884f-d5f27413e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262287" name="1bd9d570-2f08-11f0-884f-d5f27413e44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Ost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5510093" name="a2ef0570-2f09-11f0-9a6f-d5f3fac247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080549" name="a2ef0570-2f09-11f0-9a6f-d5f3fac247a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9649564" name="a5b6ff10-2f09-11f0-9cd1-5133e695a1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488879" name="a5b6ff10-2f09-11f0-9cd1-5133e695a1b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Ost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664962" name="7775f410-2f0b-11f0-8cdc-474a36a414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097290" name="7775f410-2f0b-11f0-8cdc-474a36a414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987801" name="7a4c1e80-2f0b-11f0-a4cc-dbde4565a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414384" name="7a4c1e80-2f0b-11f0-a4cc-dbde4565a2c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 Ost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798299" name="db0c0870-2f0b-11f0-b2b6-e768a8d92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750709" name="db0c0870-2f0b-11f0-b2b6-e768a8d927b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132832" name="df6a0b60-2f0b-11f0-a26a-91d53fe67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851023" name="df6a0b60-2f0b-11f0-a26a-91d53fe674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 Ost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816568" name="39a5de10-2f0c-11f0-97bc-7de15d50b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809153" name="39a5de10-2f0c-11f0-97bc-7de15d50bc9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952670" name="3e94af50-2f0c-11f0-9208-dd33f5948d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325815" name="3e94af50-2f0c-11f0-9208-dd33f5948d0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West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52789" name="89c254e0-2f0d-11f0-9f49-374291fdac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43523" name="89c254e0-2f0d-11f0-9f49-374291fdac8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995479" name="8d8ace90-2f0d-11f0-80a9-d3e6ca91be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11552" name="8d8ace90-2f0d-11f0-80a9-d3e6ca91be8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West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0176836" name="f57b6370-2f0d-11f0-a5fc-a76d77fd99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198453" name="f57b6370-2f0d-11f0-a5fc-a76d77fd991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107047" name="f92a3aa0-2f0d-11f0-93ad-c7103cd66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599816" name="f92a3aa0-2f0d-11f0-93ad-c7103cd6654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West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99709" name="60fbd5d0-2f0e-11f0-bd32-c9756547b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863390" name="60fbd5d0-2f0e-11f0-bd32-c9756547bc0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967075" name="6c2161a0-2f0e-11f0-8987-79a852844e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371692" name="6c2161a0-2f0e-11f0-8987-79a852844ed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 West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247884" name="1083ca20-2f10-11f0-bedf-af518ff5ea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049504" name="1083ca20-2f10-11f0-bedf-af518ff5eac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25918" name="18c792c0-2f10-11f0-8356-c906e2bf29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204452" name="18c792c0-2f10-11f0-8356-c906e2bf299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 West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334632" name="8278ea70-2f10-11f0-accc-b94aa86872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905406" name="8278ea70-2f10-11f0-accc-b94aa86872e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346888" name="85b88510-2f10-11f0-8f7b-bddcf72e5c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850873" name="85b88510-2f10-11f0-8f7b-bddcf72e5c3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West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696100" name="cadfc450-2f10-11f0-9baf-adc3ced6cb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02088" name="cadfc450-2f10-11f0-9baf-adc3ced6cbc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265008" name="d2ef3680-2f10-11f0-9b67-09c1ef07c0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869027" name="d2ef3680-2f10-11f0-9b67-09c1ef07c01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West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913151" name="42ecd720-2f12-11f0-90ad-53bcb213db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897668" name="42ecd720-2f12-11f0-90ad-53bcb213dbf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081194" name="45b14e50-2f12-11f0-8f0c-779c77e3ff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354627" name="45b14e50-2f12-11f0-8f0c-779c77e3ffe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West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738070" name="6ced1940-2f12-11f0-9b0b-f1ceaae7b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985723" name="6ced1940-2f12-11f0-9b0b-f1ceaae7bfe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233547" name="7250f370-2f12-11f0-8dfc-4152eaab5d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034361" name="7250f370-2f12-11f0-8dfc-4152eaab5d1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Egelseestrasse 8, 8280 Kreuzlingen</w:t>
          </w:r>
        </w:p>
        <w:p>
          <w:pPr>
            <w:spacing w:before="0" w:after="0"/>
          </w:pPr>
          <w:r>
            <w:t>278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