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Sockelputz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533192" name="dd28de10-42cc-11f0-84d9-8788547a8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349359" name="dd28de10-42cc-11f0-84d9-8788547a84e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437342" name="e336daf0-42cc-11f0-bdab-cd2ba6202f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55552" name="e336daf0-42cc-11f0-bdab-cd2ba6202f9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723540" name="27dba3c0-42cd-11f0-8ebe-0d4b2dcdb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34496" name="27dba3c0-42cd-11f0-8ebe-0d4b2dcdb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741162" name="30508e80-42cd-11f0-9054-4d645e26df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453987" name="30508e80-42cd-11f0-9054-4d645e26dfe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beim Hinterausgang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Fensterkit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355728" name="87011790-42cd-11f0-96be-8b0c9193e4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478937" name="87011790-42cd-11f0-96be-8b0c9193e41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30770" name="8d09e450-42cd-11f0-8b91-9b1faa5146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692037" name="8d09e450-42cd-11f0-8b91-9b1faa5146b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aussen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340545" name="345901f0-42ce-11f0-b5ea-f32482931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246291" name="345901f0-42ce-11f0-b5ea-f3248293187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006684" name="41211a30-42ce-11f0-bc99-89fa06b170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144276" name="41211a30-42ce-11f0-bc99-89fa06b170f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80550" name="c52d28e0-42cf-11f0-bd95-a322516fa9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205343" name="c52d28e0-42cf-11f0-bd95-a322516fa92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390793" name="e99efe60-42cf-11f0-8474-990c21801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070808" name="e99efe60-42cf-11f0-8474-990c2180116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853733" name="76c18470-42d0-11f0-a523-0b5256d79c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576015" name="76c18470-42d0-11f0-a523-0b5256d79cf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489722" name="7ddc3660-42d0-11f0-ac76-396a34f88f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219305" name="7ddc3660-42d0-11f0-ac76-396a34f88fe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425985" name="b3b48b70-42d0-11f0-84c7-59225ce7c0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870469" name="b3b48b70-42d0-11f0-84c7-59225ce7c0b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412622" name="0a1f0ad0-42d1-11f0-a0ca-3b3f1598ac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195538" name="0a1f0ad0-42d1-11f0-a0ca-3b3f1598ac8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480936" name="4a898550-42d1-11f0-b62a-fd2841bf54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874710" name="4a898550-42d1-11f0-b62a-fd2841bf54f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8435369" name="5eaab810-42d1-11f0-bfdd-a1ac29ab0d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520065" name="5eaab810-42d1-11f0-bfdd-a1ac29ab0d6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650185" name="9af8cc80-42d1-11f0-8ed2-c107b1e13d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614682" name="9af8cc80-42d1-11f0-8ed2-c107b1e13db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009393" name="a2ab2a90-42d1-11f0-865d-a9dba9b94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34471" name="a2ab2a90-42d1-11f0-865d-a9dba9b94d4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245635" name="26773f80-42d2-11f0-9b8a-e39422bd0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217363" name="26773f80-42d2-11f0-9b8a-e39422bd0e9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234098" name="2e3adba0-42d2-11f0-a75d-993063bcc4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096370" name="2e3adba0-42d2-11f0-a75d-993063bcc4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5210648" name="f07266c0-42d2-11f0-8b0d-51bc0002d4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842615" name="f07266c0-42d2-11f0-8b0d-51bc0002d4c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722913" name="f6aaa7f0-42d2-11f0-b3fe-c710eecd9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772516" name="f6aaa7f0-42d2-11f0-b3fe-c710eecd986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511936" name="33b3f610-42d3-11f0-aee5-c5071bfdb9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089051" name="33b3f610-42d3-11f0-aee5-c5071bfdb9d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268542" name="39b12a10-42d3-11f0-b084-1733f132dd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800976" name="39b12a10-42d3-11f0-b084-1733f132dd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32986" name="02645610-42d6-11f0-be63-c704f26a17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897534" name="02645610-42d6-11f0-be63-c704f26a170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49874" name="0962f480-42d6-11f0-a673-01d8a1430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165425" name="0962f480-42d6-11f0-a673-01d8a143070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396413" name="a878db60-42d7-11f0-b48d-21d157f4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488112" name="a878db60-42d7-11f0-b48d-21d157f44bf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01496" name="adb186e0-42d7-11f0-9e95-b77babff0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496359" name="adb186e0-42d7-11f0-9e95-b77babff056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17197" name="18e4c3a0-42d8-11f0-9ac7-716375e88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689245" name="18e4c3a0-42d8-11f0-9ac7-716375e88f7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514104" name="26a63000-42d8-11f0-a55d-3f5ab41421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310927" name="26a63000-42d8-11f0-a55d-3f5ab41421b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291817" name="5b4684d0-42d9-11f0-91c5-bf83f2429c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129850" name="5b4684d0-42d9-11f0-91c5-bf83f2429c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246318" name="6425f130-42d9-11f0-b25f-af41490044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545085" name="6425f130-42d9-11f0-b25f-af414900442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Fliessenklener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580769" name="fd426a10-42d9-11f0-9bcf-99fd24bcc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023435" name="fd426a10-42d9-11f0-9bcf-99fd24bcc30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022154" name="04a23b50-42da-11f0-a06c-599cb2b8c1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90649" name="04a23b50-42da-11f0-a06c-599cb2b8c1c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53669" name="ea1eb4b0-42da-11f0-a768-d766de57e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000142" name="ea1eb4b0-42da-11f0-a768-d766de57e4e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4604880" name="f005c8a0-42da-11f0-8295-378332fbd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381907" name="f005c8a0-42da-11f0-8295-378332fbdd7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350905" name="f87331f0-42dd-11f0-81cf-b5c7fb0c7f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005128" name="f87331f0-42dd-11f0-81cf-b5c7fb0c7f9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772799" name="ff6ffba0-42dd-11f0-a45c-e9dceba619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024964" name="ff6ffba0-42dd-11f0-a45c-e9dceba6196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612389" name="2bb6dcf0-42df-11f0-b16d-bf20deba9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547177" name="2bb6dcf0-42df-11f0-b16d-bf20deba9f6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068783" name="309e5b30-42df-11f0-84bc-99658cc086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503011" name="309e5b30-42df-11f0-84bc-99658cc0860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KG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916392" name="b9d2c1b0-42e0-11f0-8f81-03b4e94bc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533022" name="b9d2c1b0-42e0-11f0-8f81-03b4e94bcef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035283" name="bef5c250-42e0-11f0-9c2b-c72df05d87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092896" name="bef5c250-42e0-11f0-9c2b-c72df05d874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Wascheküche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03564" name="8206bd80-42e1-11f0-8924-7b90d03aa4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312244" name="8206bd80-42e1-11f0-8924-7b90d03aa4e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77407" name="8758bd60-42e1-11f0-8225-8f057dc87a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743840" name="8758bd60-42e1-11f0-8225-8f057dc87a6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Boilerraum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287252" name="78c4c950-42e2-11f0-a849-95baefd98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833444" name="78c4c950-42e2-11f0-a849-95baefd989a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160579" name="8d17e180-42e2-11f0-888f-d7c0bf499f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820374" name="8d17e180-42e2-11f0-888f-d7c0bf499f8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744019" name="a9067460-42e2-11f0-b916-8d447e2bd7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33343" name="a9067460-42e2-11f0-b916-8d447e2bd78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54324" name="adb4e140-42e2-11f0-bdb0-238a1deef9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277435" name="adb4e140-42e2-11f0-bdb0-238a1deef97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Rohrdämmung</w:t>
            </w:r>
          </w:p>
          <w:p>
            <w:pPr>
              <w:spacing w:before="0" w:after="0"/>
            </w:pPr>
            <w:r>
              <w:t>Leitung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131926" name="10256160-42e3-11f0-8d1a-4b4c5488f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627639" name="10256160-42e3-11f0-8d1a-4b4c5488fc1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695628" name="e18bf2a0-42e3-11f0-ba87-fd0c2f26e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7689" name="e18bf2a0-42e3-11f0-ba87-fd0c2f26e77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Jugendheim Hübeli</w:t>
          </w:r>
        </w:p>
        <w:p>
          <w:pPr>
            <w:spacing w:before="0" w:after="0"/>
          </w:pPr>
          <w:r>
            <w:t>312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