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Turmstrasse 23, 8400 Winterthur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235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53915907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2245770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