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968376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306487" name="ca20f970-16ac-11f0-b209-eb6999da6f5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697335" name="d024e430-16ac-11f0-9735-31621fab65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029164" name="d024e430-16ac-11f0-9735-31621fab65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35463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18516" name="dd32df10-16ac-11f0-9592-2f06caca3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770707" name="e3a3bc70-16ac-11f0-a40b-df0899030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036735" name="e3a3bc70-16ac-11f0-a40b-df08990303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573525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856225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882290" name="f4aa41b0-16ac-11f0-a97a-c9b39a17e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862947" name="f4aa41b0-16ac-11f0-a97a-c9b39a17e08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72935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90558" name="0157a600-16ad-11f0-b8ee-55c9caa517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100935" name="09547a90-16ad-11f0-80f9-1f6f445ac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409960" name="09547a90-16ad-11f0-80f9-1f6f445ac68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Bodenschüttung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021780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69053" name="468bb680-16ad-11f0-a99b-21ee474270d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904822" name="4d81a260-16ad-11f0-823a-b1f129aff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273429" name="4d81a260-16ad-11f0-823a-b1f129aff1f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019857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872524" name="f5357540-16ad-11f0-aeae-eff1128a38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517372" name="f948b390-16ad-11f0-bcd8-1b875adcf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331097" name="f948b390-16ad-11f0-bcd8-1b875adcf3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104680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176891" name="1175d1a0-16ae-11f0-89aa-65514152f5e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350892" name="16416370-16ae-11f0-a1c6-494e80e552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150185" name="16416370-16ae-11f0-a1c6-494e80e5522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065928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69036" name="9fce2650-16b3-11f0-ab9a-2d236e9ac3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823956" name="a6d26a10-16b3-11f0-bef4-797eae828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165242" name="a6d26a10-16b3-11f0-bef4-797eae828c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242357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42712" name="b7eb65e0-16b3-11f0-a94a-9f899319671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981502" name="bc99abb0-16b3-11f0-b563-4d2d323a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75101" name="bc99abb0-16b3-11f0-b563-4d2d323a76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445344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880312" name="d5a14b40-16b3-11f0-ab58-dbc87647c9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88242" name="d8f4e310-16b3-11f0-bd0f-25acc858f7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022258" name="d8f4e310-16b3-11f0-bd0f-25acc858f7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946833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669782" name="eb32afd0-16b3-11f0-bf44-1ff5a8d7364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581209" name="f1436bd0-16b3-11f0-a2c8-0f6cbfd0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42154" name="f1436bd0-16b3-11f0-a2c8-0f6cbfd0c1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428736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26288" name="11061120-16b4-11f0-ad80-33fedf92787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355484" name="153785d0-16b4-11f0-945d-7f16a0370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364189" name="153785d0-16b4-11f0-945d-7f16a0370f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1042628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56581" name="28153c10-16b4-11f0-a5a8-b764ec00501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096683" name="34c8bae0-16b4-11f0-a03d-57dc57d5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457124" name="34c8bae0-16b4-11f0-a03d-57dc57d5545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867555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609536" name="502546f0-16b4-11f0-8e50-c38cdf0bdf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521657" name="566ec630-16b4-11f0-9388-9b042cff8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950421" name="566ec630-16b4-11f0-9388-9b042cff82f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622920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515391" name="945d1d20-16b4-11f0-9c9f-ed58215be1b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494181" name="986c3cc0-16b4-11f0-980d-0315ebadc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355769" name="986c3cc0-16b4-11f0-980d-0315ebadc34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9225682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331423" name="a54a7510-16b4-11f0-b101-9bbcd7ccfe4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361107" name="abc45320-16b4-11f0-9a3d-d91eb842b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390763" name="abc45320-16b4-11f0-9a3d-d91eb842bd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247688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526821" name="bce7d640-16b4-11f0-bbba-4ddf49593e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609401" name="c8fe2ab0-16b4-11f0-965e-61ba2eae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648175" name="c8fe2ab0-16b4-11f0-965e-61ba2eaef7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Entré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063403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357867" name="1a8dd600-16b5-11f0-84bb-698bede302f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327286" name="1f007260-16b5-11f0-9c86-11f13d3d18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085100" name="1f007260-16b5-11f0-9c86-11f13d3d18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243364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131429" name="5edbcc40-16b5-11f0-9c3a-c5f3e6ac514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004892" name="70dd0530-16b5-11f0-9370-3f4e4cd1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301703" name="70dd0530-16b5-11f0-9370-3f4e4cd1704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813277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52719" name="84ebe870-16b5-11f0-a7b6-ab1e0ff4e5c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421198" name="892ee950-16b5-11f0-b53e-1d71acba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718366" name="892ee950-16b5-11f0-b53e-1d71acba17e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284268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676981" name="93cc8070-16b5-11f0-b44c-99b83899981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680133" name="98614ad0-16b5-11f0-9fed-ff24b43a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285598" name="98614ad0-16b5-11f0-9fed-ff24b43a101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779561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358814" name="b49ff980-16b5-11f0-94c1-fb4aeb7cdad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04525" name="b9a475a0-16b5-11f0-bf78-e511b8cda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08738" name="b9a475a0-16b5-11f0-bf78-e511b8cdad1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8621408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379158" name="9a6bfd00-16b7-11f0-86ba-4fe048b3ca7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129068" name="a077aff0-16b7-11f0-81a0-cd838ef13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940840" name="a077aff0-16b7-11f0-81a0-cd838ef130c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369890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058263" name="b7094670-16b7-11f0-a4bb-6ddbe1f6e8f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862530" name="bc1849e0-16b7-11f0-bc10-e3e1192c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846097" name="bc1849e0-16b7-11f0-bc10-e3e1192c655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575286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7027" name="d4077490-16b7-11f0-8078-f5b5f737014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760843" name="deb5fba0-16b7-11f0-a130-03dec30d24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052597" name="deb5fba0-16b7-11f0-a130-03dec30d246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419885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758049" name="10c6e870-16b8-11f0-8fdf-e35b80f1f93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936738" name="18beb3f0-16b8-11f0-bc2a-df0864e10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428417" name="18beb3f0-16b8-11f0-bc2a-df0864e10ff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567059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656065" name="438c5830-16b8-11f0-8154-5757d3f7057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021280" name="4ac5dcc0-16b8-11f0-935d-03ab7ea1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684591" name="4ac5dcc0-16b8-11f0-935d-03ab7ea16f2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6635329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587469" name="03da14b0-16b9-11f0-99ba-5b1a3de0b89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7836930" name="119343b0-16b9-11f0-8104-05f5098d7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505727" name="119343b0-16b9-11f0-8104-05f5098d76b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Febsterrahmen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111120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795135" name="db4db870-16b9-11f0-abdc-53ec6dcd886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294760" name="deac73d0-16b9-11f0-a6cf-b14277bd3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24535" name="deac73d0-16b9-11f0-a6cf-b14277bd396b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769512" name="93739130-476c-11f0-9946-c13a82ba3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274777" name="93739130-476c-11f0-9946-c13a82ba350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488762" name="9769aa90-476c-11f0-a309-015d28400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720692" name="9769aa90-476c-11f0-a309-015d2840060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289590" name="7875fff0-476a-11f0-b94d-43d36568f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190965" name="7875fff0-476a-11f0-b94d-43d36568f9c1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973349" name="6ecc53d0-476c-11f0-b944-53f869840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616396" name="6ecc53d0-476c-11f0-b944-53f869840461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