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Käshaldenstrasse 13, 8052 Zürich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353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7815452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2772627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