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 Balkon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4207822" name="e3fd6b30-51b2-11f0-aa12-cf5e1266f0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5761396" name="e3fd6b30-51b2-11f0-aa12-cf5e1266f01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2560134" name="e8bb4160-51b2-11f0-b389-e30661a1a8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9362267" name="e8bb4160-51b2-11f0-b389-e30661a1a84b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4262569" name="0d8ddf10-51b4-11f0-ae5c-ed32e43fb4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8563341" name="0d8ddf10-51b4-11f0-ae5c-ed32e43fb472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709152" name="115a0240-51b4-11f0-9b1d-bdfe9bdbc8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9240568" name="115a0240-51b4-11f0-9b1d-bdfe9bdbc82b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3301361" name="2e8d2310-51b4-11f0-bcd1-4b84281e37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0714875" name="2e8d2310-51b4-11f0-bcd1-4b84281e374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1232795" name="326a8450-51b4-11f0-8847-d9d24aeed0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1488277" name="326a8450-51b4-11f0-8847-d9d24aeed016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2110124" name="44b4fb40-51b4-11f0-8474-59a9392331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9951225" name="44b4fb40-51b4-11f0-8474-59a939233180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8160740" name="48af5a60-51b4-11f0-83dd-b97260a89c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6007266" name="48af5a60-51b4-11f0-83dd-b97260a89cff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2644249" name="c877a4e0-51b5-11f0-b458-e7a9022889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7296940" name="c877a4e0-51b5-11f0-b458-e7a90228896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0834794" name="d2995540-51b5-11f0-8712-75d5de40e1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0826461" name="d2995540-51b5-11f0-8712-75d5de40e1e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4795589" name="efd46550-51b5-11f0-859e-839053b70e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1405010" name="efd46550-51b5-11f0-859e-839053b70ef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9811133" name="f46ba0b0-51b5-11f0-9d12-bf79e3327f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2705675" name="f46ba0b0-51b5-11f0-9d12-bf79e3327fbf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447805" name="069e49e0-51b6-11f0-88b7-1f4e7fe77d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8289414" name="069e49e0-51b6-11f0-88b7-1f4e7fe77dd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4041298" name="0a40c500-51b6-11f0-97a0-e1b3e85391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3295316" name="0a40c500-51b6-11f0-97a0-e1b3e853912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4856541" name="a41e9210-51b6-11f0-bd00-6fc245d8e4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2037938" name="a41e9210-51b6-11f0-bd00-6fc245d8e4f1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5368227" name="ab282d00-51b6-11f0-84db-e1e139f9e4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8561916" name="ab282d00-51b6-11f0-84db-e1e139f9e41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4862919" name="b999fda0-51b6-11f0-994e-2b670b3804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5616017" name="b999fda0-51b6-11f0-994e-2b670b3804d4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6286451" name="c4a71f70-51b6-11f0-9546-bfe8000e50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7820602" name="c4a71f70-51b6-11f0-9546-bfe8000e5051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Schlafzimmer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7929584" name="d3e6ee70-51b6-11f0-9eb7-b1a12e2f18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9663967" name="d3e6ee70-51b6-11f0-9eb7-b1a12e2f1822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3268015" name="d8d74650-51b6-11f0-9e2d-898ff36cba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916919" name="d8d74650-51b6-11f0-9e2d-898ff36cba0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2070100" name="30dc89f0-51b7-11f0-893e-9986c0c8c2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5626272" name="30dc89f0-51b7-11f0-893e-9986c0c8c2a1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0530416" name="34235080-51b7-11f0-8050-dfcb641f65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7229348" name="34235080-51b7-11f0-8050-dfcb641f659a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2686281" name="50248100-51b7-11f0-bca2-d30430ba6c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3534474" name="50248100-51b7-11f0-bca2-d30430ba6ca0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9478813" name="53f49bd0-51b7-11f0-892c-9fda04da9b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7047480" name="53f49bd0-51b7-11f0-892c-9fda04da9b80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5576817" name="2f5aba00-51b9-11f0-8a8a-875e1bbb0c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2216209" name="2f5aba00-51b9-11f0-8a8a-875e1bbb0c9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6593070" name="36ee6c80-51b9-11f0-88c9-678e03ee87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9159237" name="36ee6c80-51b9-11f0-88c9-678e03ee87f1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Käshaldenstrasse 13, 8052 Zürich </w:t>
          </w:r>
        </w:p>
        <w:p>
          <w:pPr>
            <w:spacing w:before="0" w:after="0"/>
          </w:pPr>
          <w:r>
            <w:t>353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footer.xml" Type="http://schemas.openxmlformats.org/officeDocument/2006/relationships/footer" Id="rId3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