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Zürcherstrasse 10, 8856 Tuggen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352544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391587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