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027327" name="754a6bc0-502c-11f0-b640-a9650bf1c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803888" name="754a6bc0-502c-11f0-b640-a9650bf1cf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182944" name="88bc4bb0-502c-11f0-a8ca-7ff7da714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826849" name="88bc4bb0-502c-11f0-a8ca-7ff7da714f7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448766" name="3ed60850-502d-11f0-bad1-d151133356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406448" name="3ed60850-502d-11f0-bad1-d151133356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076956" name="42c9fed0-502d-11f0-a1b4-2b0d74c288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641877" name="42c9fed0-502d-11f0-a1b4-2b0d74c288b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456438" name="fc0790b0-502d-11f0-9690-ffd6f93d4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730636" name="fc0790b0-502d-11f0-9690-ffd6f93d45e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813212" name="01b32240-502e-11f0-96f3-157b30dbee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834174" name="01b32240-502e-11f0-96f3-157b30dbee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924240" name="22cdc100-502f-11f0-80e6-b9fb4d2ad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96471" name="22cdc100-502f-11f0-80e6-b9fb4d2ad8e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076208" name="25fc44a0-502f-11f0-93d3-b74873ff5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698177" name="25fc44a0-502f-11f0-93d3-b74873ff5ba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033845" name="2ffde9e0-502f-11f0-8d89-b9c5b691c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813487" name="2ffde9e0-502f-11f0-8d89-b9c5b691cd3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676542" name="33066ef0-502f-11f0-92a5-81f199f81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493116" name="33066ef0-502f-11f0-92a5-81f199f81d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013053" name="a67d2630-502f-11f0-a12e-a3cb1358f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39455" name="a67d2630-502f-11f0-a12e-a3cb1358fb0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024955" name="a94baf80-502f-11f0-803c-6371ad126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946972" name="a94baf80-502f-11f0-803c-6371ad12631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Malerkeller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15039" name="f8e54fd0-5032-11f0-a02f-f361f136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69326" name="f8e54fd0-5032-11f0-a02f-f361f136a7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132181" name="0090f720-5033-11f0-9175-33401f5269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147227" name="0090f720-5033-11f0-9175-33401f5269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Sanitärkeller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405383" name="a22010d0-5033-11f0-8103-6758d1f0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558600" name="a22010d0-5033-11f0-8103-6758d1f0a7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668275" name="a8129670-5033-11f0-9872-4b5e7fc00e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609689" name="a8129670-5033-11f0-9872-4b5e7fc00e8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779685" name="487b5890-5034-11f0-8a97-1387237e92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660294" name="487b5890-5034-11f0-8a97-1387237e924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033556" name="4c185570-5034-11f0-99aa-8be1aa6a81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498582" name="4c185570-5034-11f0-99aa-8be1aa6a81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+ Gartenhaus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/ 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591650" name="765d1aa0-5034-11f0-811f-eb5d8041ea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654492" name="765d1aa0-5034-11f0-811f-eb5d8041ea9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183252" name="7aa74770-5034-11f0-acc0-c30675e42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237194" name="7aa74770-5034-11f0-acc0-c30675e42f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Zürcherstrasse 10, 8856 Tuggen</w:t>
          </w:r>
        </w:p>
        <w:p>
          <w:pPr>
            <w:spacing w:before="0" w:after="0"/>
          </w:pPr>
          <w:r>
            <w:t>356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