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Seestrasse 11, 8700 Küsnacht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343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7107580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7509513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