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a="http://schemas.openxmlformats.org/drawingml/2006/main" xmlns:a14="http://schemas.microsoft.com/office/drawing/2010/main" xmlns:wp="http://schemas.openxmlformats.org/drawingml/2006/wordprocessingDrawing" xmlns:wp14="http://schemas.microsoft.com/office/word/2010/wordprocessingDrawing" xmlns:m="http://schemas.openxmlformats.org/officeDocument/2006/math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83386054" name="736843a0-4dce-11f0-b7d5-f3ce725a335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5931" name="736843a0-4dce-11f0-b7d5-f3ce725a335c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56460728" name="77ed5690-4dce-11f0-86a5-a5938e25e68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490660" name="77ed5690-4dce-11f0-86a5-a5938e25e688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54905516" name="a88510e0-4dce-11f0-9584-c9cec5174a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3809449" name="a88510e0-4dce-11f0-9584-c9cec5174a08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94938153" name="abe7c3e0-4dce-11f0-9960-15fd34af818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1216783" name="abe7c3e0-4dce-11f0-9960-15fd34af8183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/ Dusche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74141760" name="4872d6a0-4dcf-11f0-bcad-2701581d856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0737113" name="4872d6a0-4dcf-11f0-bcad-2701581d856f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55505074" name="4d030d20-4dcf-11f0-8720-5d7dd1919aa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1185918" name="4d030d20-4dcf-11f0-8720-5d7dd1919aa6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07622063" name="7ebcb230-4dcf-11f0-bc8e-b9555d4719c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47711281" name="7ebcb230-4dcf-11f0-bc8e-b9555d4719cd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60463744" name="848f05a0-4dcf-11f0-96a4-75a711a97d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6184115" name="848f05a0-4dcf-11f0-96a4-75a711a97db0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17919183" name="b2958dc0-4dcf-11f0-9b90-23f1fa8264b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4265633" name="b2958dc0-4dcf-11f0-9b90-23f1fa8264b7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57176879" name="b5dc7b60-4dcf-11f0-b2ac-9551027b65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6702321" name="b5dc7b60-4dcf-11f0-b2ac-9551027b657f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Treppenhaus </w:t>
            </w:r>
          </w:p>
          <w:p>
            <w:pPr>
              <w:spacing w:before="0" w:after="0"/>
            </w:pPr>
            <w:r>
              <w:t>DG - 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464054" name="24f8b220-4dd0-11f0-8579-39c001215dc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5263968" name="24f8b220-4dd0-11f0-8579-39c001215dc9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53826479" name="2800e910-4dd0-11f0-9478-b336c77f49c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8931375" name="2800e910-4dd0-11f0-9478-b336c77f49c5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Treppenhaus </w:t>
            </w:r>
          </w:p>
          <w:p>
            <w:pPr>
              <w:spacing w:before="0" w:after="0"/>
            </w:pPr>
            <w:r>
              <w:t>DG - UG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36841317" name="915e7b70-4dd0-11f0-8232-159af1e7e30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9576760" name="915e7b70-4dd0-11f0-8232-159af1e7e304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71877700" name="96d0fba0-4dd0-11f0-9555-fd318e2d7a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6301561" name="96d0fba0-4dd0-11f0-9555-fd318e2d7abe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Ganzes Haus </w:t>
            </w:r>
          </w:p>
          <w:p>
            <w:pPr>
              <w:spacing w:before="0" w:after="0"/>
            </w:pPr>
            <w:r>
              <w:t>DG- UG </w:t>
            </w:r>
          </w:p>
          <w:p>
            <w:pPr>
              <w:spacing w:before="0" w:after="0"/>
            </w:pPr>
            <w:r>
              <w:t>Anschlagkitt 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Fensterkitt </w:t>
            </w:r>
          </w:p>
          <w:p>
            <w:pPr>
              <w:spacing w:before="0" w:after="0"/>
            </w:pPr>
            <w:r>
              <w:t>Fensterrahmen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66124706" name="60545ad0-4dd1-11f0-ae94-4bcee84a604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8283242" name="60545ad0-4dd1-11f0-ae94-4bcee84a604b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09641383" name="64bfa430-4dd1-11f0-8e2d-a3ed94911c2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1482340" name="64bfa430-4dd1-11f0-8e2d-a3ed94911c28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22564323" name="e788a100-4dd1-11f0-b772-5322e5c0c27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7987519" name="e788a100-4dd1-11f0-b772-5322e5c0c271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45680714" name="ec26e140-4dd1-11f0-bb24-714809f2743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2109996" name="ec26e140-4dd1-11f0-bb24-714809f2743b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34006374" name="2384c4e0-4dd2-11f0-9071-1dca6e3dd71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9555116" name="2384c4e0-4dd2-11f0-9071-1dca6e3dd71c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07604921" name="26e10f40-4dd2-11f0-b43a-dd36762ac72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4189676" name="26e10f40-4dd2-11f0-b43a-dd36762ac72f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31308382" name="600a8b20-4dd2-11f0-b61b-57999622ee7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9536800" name="600a8b20-4dd2-11f0-b61b-57999622ee71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45584412" name="65280d80-4dd2-11f0-a2c5-8f9e7e7e80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4772600" name="65280d80-4dd2-11f0-a2c5-8f9e7e7e80ca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05654343" name="ab384d30-4dd2-11f0-844f-a7e23d0751e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2969326" name="ab384d30-4dd2-11f0-844f-a7e23d0751ea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22741465" name="ae5c2270-4dd2-11f0-b4cb-055144ed7c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9464794" name="ae5c2270-4dd2-11f0-b4cb-055144ed7c98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99728987" name="5ecfa4b0-4dd3-11f0-a361-456cdcaf90c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2447314" name="5ecfa4b0-4dd3-11f0-a361-456cdcaf90c5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26041430" name="649e75b0-4dd3-11f0-ba39-25ff377373c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6379368" name="649e75b0-4dd3-11f0-ba39-25ff377373c5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70583069" name="a2322980-4dd3-11f0-a2d9-c992155002c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2185122" name="a2322980-4dd3-11f0-a2d9-c992155002c5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66856668" name="a5aafc90-4dd3-11f0-b7aa-9b837673d73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5535359" name="a5aafc90-4dd3-11f0-b7aa-9b837673d733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Eingang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0460306" name="e1845630-4dd3-11f0-83ff-4fc8a5fe057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3839378" name="e1845630-4dd3-11f0-83ff-4fc8a5fe0574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38782615" name="e66ce5e0-4dd3-11f0-a684-8dd712a9ec1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1140318" name="e66ce5e0-4dd3-11f0-a684-8dd712a9ec11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VM-18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41028751" name="674906d0-4dd4-11f0-9003-b799713dd79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7610660" name="674906d0-4dd4-11f0-9003-b799713dd797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29256890" name="6aa662a0-4dd4-11f0-8982-d145bdb835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2454177" name="6aa662a0-4dd4-11f0-8982-d145bdb835ca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93445550" name="f54460b0-4dd4-11f0-8f28-35dd75a9f31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6037418" name="f54460b0-4dd4-11f0-8f28-35dd75a9f313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83260095" name="f82aded0-4dd4-11f0-8e78-299625fd141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1812823" name="f82aded0-4dd4-11f0-8e78-299625fd141a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VM-20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62547290" name="48609f70-4dd5-11f0-853a-712e3cdc4bb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0788089" name="48609f70-4dd5-11f0-853a-712e3cdc4bb4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09951436" name="4d6123f0-4dd5-11f0-bc85-217d6cfc7b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3079235" name="4d6123f0-4dd5-11f0-bc85-217d6cfc7b7f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/ Anbau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13905802" name="95375690-4dd5-11f0-b3b8-71d8bd7c1d6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929196" name="95375690-4dd5-11f0-b3b8-71d8bd7c1d6b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15934513" name="9833cdb0-4dd5-11f0-9abc-2d433019657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43631660" name="9833cdb0-4dd5-11f0-9abc-2d4330196574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58471307" name="15945c70-4dd6-11f0-8d04-333ddac7dc6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126418" name="15945c70-4dd6-11f0-8d04-333ddac7dc62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34259726" name="194ea550-4dd6-11f0-b95b-35ce820cdf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3192801" name="194ea550-4dd6-11f0-b95b-35ce820cdf49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Keller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91227509" name="b1fd6840-4dd6-11f0-bd69-3ddac9782e7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5427253" name="b1fd6840-4dd6-11f0-bd69-3ddac9782e75.jpg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30221842" name="b6b8f480-4dd6-11f0-bfbd-6bc929f96d7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4559309" name="b6b8f480-4dd6-11f0-bfbd-6bc929f96d73.jpg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/ Gang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99097535" name="3abfef90-4dd7-11f0-9d41-93a4531a977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3556104" name="3abfef90-4dd7-11f0-9d41-93a4531a9773.jpg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699166" name="3fa32810-4dd7-11f0-b330-4f5074e5f43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1283250" name="3fa32810-4dd7-11f0-b330-4f5074e5f432.jpg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47101167" name="6b2d8ca0-4dd7-11f0-b436-6f949b707e6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1005868" name="6b2d8ca0-4dd7-11f0-b436-6f949b707e6d.jpg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4932743" name="6de3abf0-4dd7-11f0-badb-172b0bd797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5051526" name="6de3abf0-4dd7-11f0-badb-172b0bd79708.jpg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VM-27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45148009" name="e1b4b830-4dd7-11f0-a131-e313b5ebd17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0425183" name="e1b4b830-4dd7-11f0-a131-e313b5ebd171.jpg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38217658" name="e44bddd0-4dd7-11f0-a9ca-115027d3219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9449447" name="e44bddd0-4dd7-11f0-a9ca-115027d32192.jpg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VM-28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41929833" name="11f1a850-4dd8-11f0-a24d-8f05d3b8032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3823745" name="11f1a850-4dd8-11f0-a24d-8f05d3b80327.jpg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93103610" name="161c8d50-4dd8-11f0-8ed1-ad223944b1c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1019" name="161c8d50-4dd8-11f0-8ed1-ad223944b1c6.jpg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VM-29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08443916" name="5f7fefa0-4dd8-11f0-9b1f-4fa0e94b07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5346756" name="5f7fefa0-4dd8-11f0-9b1f-4fa0e94b0749.jpg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44486278" name="63b9c8c0-4dd8-11f0-934e-3b8e9872a36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3416168" name="63b9c8c0-4dd8-11f0-934e-3b8e9872a362.jpg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Garage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VM-30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55815048" name="c92400e0-4dd8-11f0-bc43-f7e510c9c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1481840" name="c92400e0-4dd8-11f0-bc43-f7e510c9c28c.jpg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60069718" name="cc785c00-4dd8-11f0-9c5f-850760b3542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9221805" name="cc785c00-4dd8-11f0-9c5f-850760b35429.jpg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UG - 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72842877" name="a69dd950-4dd9-11f0-8b4d-95a23d1276c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0741841" name="a69dd950-4dd9-11f0-8b4d-95a23d1276c4.jpg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36206531" name="ab503dd0-4dd9-11f0-a704-714d42d640e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9288347" name="ab503dd0-4dd9-11f0-a704-714d42d640ec.jpg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Sockel </w:t>
            </w:r>
          </w:p>
          <w:p>
            <w:pPr>
              <w:spacing w:before="0" w:after="0"/>
            </w:pPr>
            <w:r>
              <w:t>EG -UG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81345379" name="d59b4490-4dd9-11f0-836f-e9605fd16b1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0636862" name="d59b4490-4dd9-11f0-836f-e9605fd16b1a.jpg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23453510" name="d991fa30-4dd9-11f0-9930-218bf7d2f93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9716148" name="d991fa30-4dd9-11f0-9930-218bf7d2f937.jpg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Tankraum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496034" name="1613a1c0-4dda-11f0-8e6c-f3f2c77d99b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7787334" name="1613a1c0-4dda-11f0-8e6c-f3f2c77d99b6.jpg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14331736" name="1b52b5e0-4dda-11f0-936f-b3f5cf868f5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8106782" name="1b52b5e0-4dda-11f0-936f-b3f5cf868f55.jpg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6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a="http://schemas.openxmlformats.org/drawingml/2006/main" xmlns:a14="http://schemas.microsoft.com/office/drawing/2010/main" xmlns:wp="http://schemas.openxmlformats.org/drawingml/2006/wordprocessingDrawing" xmlns:wp14="http://schemas.microsoft.com/office/word/2010/wordprocessingDrawing" xmlns:m="http://schemas.openxmlformats.org/officeDocument/2006/math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a="http://schemas.openxmlformats.org/drawingml/2006/main" xmlns:a14="http://schemas.microsoft.com/office/drawing/2010/main" xmlns:wp="http://schemas.openxmlformats.org/drawingml/2006/wordprocessingDrawing" xmlns:wp14="http://schemas.microsoft.com/office/word/2010/wordprocessingDrawing" xmlns:m="http://schemas.openxmlformats.org/officeDocument/2006/math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Seestrasse 11, 8700 Küsnacht</w:t>
          </w:r>
        </w:p>
        <w:p>
          <w:pPr>
            <w:spacing w:before="0" w:after="0"/>
          </w:pPr>
          <w:r>
            <w:t>343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a="http://schemas.openxmlformats.org/drawingml/2006/main" xmlns:a14="http://schemas.microsoft.com/office/drawing/2010/main" xmlns:wp="http://schemas.openxmlformats.org/drawingml/2006/wordprocessingDrawing" xmlns:wp14="http://schemas.microsoft.com/office/word/2010/wordprocessingDrawing" xmlns:m="http://schemas.openxmlformats.org/officeDocument/2006/math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a="http://schemas.openxmlformats.org/drawingml/2006/main" xmlns:a14="http://schemas.microsoft.com/office/drawing/2010/main" xmlns:wp="http://schemas.openxmlformats.org/drawingml/2006/wordprocessingDrawing" xmlns:wp14="http://schemas.microsoft.com/office/word/2010/wordprocessingDrawing" xmlns:m="http://schemas.openxmlformats.org/officeDocument/2006/math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media/document_image_rId54.jpeg" Type="http://schemas.openxmlformats.org/officeDocument/2006/relationships/image" Id="rId54"/>
    <Relationship Target="media/document_image_rId55.jpeg" Type="http://schemas.openxmlformats.org/officeDocument/2006/relationships/image" Id="rId55"/>
    <Relationship Target="media/document_image_rId56.jpeg" Type="http://schemas.openxmlformats.org/officeDocument/2006/relationships/image" Id="rId56"/>
    <Relationship Target="media/document_image_rId57.jpeg" Type="http://schemas.openxmlformats.org/officeDocument/2006/relationships/image" Id="rId57"/>
    <Relationship Target="media/document_image_rId58.jpeg" Type="http://schemas.openxmlformats.org/officeDocument/2006/relationships/image" Id="rId58"/>
    <Relationship Target="media/document_image_rId59.jpeg" Type="http://schemas.openxmlformats.org/officeDocument/2006/relationships/image" Id="rId59"/>
    <Relationship Target="media/document_image_rId60.jpeg" Type="http://schemas.openxmlformats.org/officeDocument/2006/relationships/image" Id="rId60"/>
    <Relationship Target="media/document_image_rId61.jpeg" Type="http://schemas.openxmlformats.org/officeDocument/2006/relationships/image" Id="rId61"/>
    <Relationship Target="media/document_image_rId62.jpeg" Type="http://schemas.openxmlformats.org/officeDocument/2006/relationships/image" Id="rId62"/>
    <Relationship Target="media/document_image_rId63.jpeg" Type="http://schemas.openxmlformats.org/officeDocument/2006/relationships/image" Id="rId63"/>
    <Relationship Target="footer.xml" Type="http://schemas.openxmlformats.org/officeDocument/2006/relationships/footer" Id="rId64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