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371732" name="dc872920-4859-11f0-88cf-dff67e5a80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712836" name="dc872920-4859-11f0-88cf-dff67e5a809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7284107" name="e07cf460-4859-11f0-8156-d3697437d3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2872986" name="e07cf460-4859-11f0-8156-d3697437d37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6992937" name="f8c0a7b0-4859-11f0-b399-bff06e819e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122898" name="f8c0a7b0-4859-11f0-b399-bff06e819ed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3492760" name="fc209b90-4859-11f0-80ba-3d8630f89f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381151" name="fc209b90-4859-11f0-80ba-3d8630f89fe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7098112" name="0a7a2940-485a-11f0-bc56-2fc343133e1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3290427" name="0a7a2940-485a-11f0-bc56-2fc343133e1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4111453" name="106052d0-485a-11f0-8ea3-c17f912afc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4528185" name="106052d0-485a-11f0-8ea3-c17f912afc8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4922176" name="24ff4110-485a-11f0-a055-f14343bf5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4223943" name="24ff4110-485a-11f0-a055-f14343bf506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0330188" name="2e7aed70-485a-11f0-bae8-5fe41bc8ea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2825124" name="2e7aed70-485a-11f0-bae8-5fe41bc8eab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0022446" name="bc672c20-485a-11f0-8336-4f869f98f7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2339383" name="bc672c20-485a-11f0-8336-4f869f98f7b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119324" name="c1311040-485a-11f0-8665-7d73ec089f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0795452" name="c1311040-485a-11f0-8665-7d73ec089ff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