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Thundorferstrasse 94, 8500 Frauenfeld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