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Thundorferstrasse 94, 8500 Frauenfeld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0242929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841216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