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7388775" name="c2293ca0-4d20-11f0-8540-7774bf7be8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45535" name="c2293ca0-4d20-11f0-8540-7774bf7be82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6939888" name="c6a59d00-4d20-11f0-998d-67cf71e919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3333069" name="c6a59d00-4d20-11f0-998d-67cf71e919c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6935488" name="dabd32d0-4d20-11f0-88a9-777de58da0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472959" name="dabd32d0-4d20-11f0-88a9-777de58da0f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6481406" name="ddd0db70-4d20-11f0-8b58-a986df55e9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449765" name="ddd0db70-4d20-11f0-8b58-a986df55e9d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Thundorferstrasse 94, 8500 Frauenfeld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