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Alte Uznabergstrasse 5. 8730 Uznach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337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92733037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13217415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