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98749" name="03dcdc30-477f-11f0-b16b-b5152001c4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431752" name="03dcdc30-477f-11f0-b16b-b5152001c46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661883" name="08ad7710-477f-11f0-8ee2-f3b56af18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674909" name="08ad7710-477f-11f0-8ee2-f3b56af18ff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742723" name="b7bf4670-477f-11f0-ab0e-8f37aa64a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500452" name="b7bf4670-477f-11f0-ab0e-8f37aa64a6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227360" name="bb9c5990-477f-11f0-9baa-253fa56a8c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724635" name="bb9c5990-477f-11f0-9baa-253fa56a8c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699604" name="c83e9a50-477f-11f0-84ad-4dac7c72d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359966" name="c83e9a50-477f-11f0-84ad-4dac7c72d1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053876" name="cce788f0-477f-11f0-8e55-718fe855e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681350" name="cce788f0-477f-11f0-8e55-718fe855ea1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018444" name="f7e2cce0-477f-11f0-bbb2-b7db6b99e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258465" name="f7e2cce0-477f-11f0-bbb2-b7db6b99e60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235203" name="012f7a00-4780-11f0-bfe3-3f26cc658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795306" name="012f7a00-4780-11f0-bfe3-3f26cc65865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455246" name="1f187d50-4780-11f0-9bb0-d500a7a7a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746643" name="1f187d50-4780-11f0-9bb0-d500a7a7aff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088935" name="284a9d90-4780-11f0-882a-097d565f8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279660" name="284a9d90-4780-11f0-882a-097d565f80e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19836" name="aaab62b0-4780-11f0-9e4c-8b02e67b8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197953" name="aaab62b0-4780-11f0-9e4c-8b02e67b865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348910" name="b7d45fa0-4780-11f0-a9c3-078174fa5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391819" name="b7d45fa0-4780-11f0-a9c3-078174fa5c7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083913" name="49690ce0-4781-11f0-944f-974a5d0d7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46348" name="49690ce0-4781-11f0-944f-974a5d0d715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392090" name="507ae530-4781-11f0-8519-9de9f13a64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394871" name="507ae530-4781-11f0-8519-9de9f13a64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5701" name="5cbae1b0-4781-11f0-b1ed-49d9b872c3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787946" name="5cbae1b0-4781-11f0-b1ed-49d9b872c3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858945" name="6185fe50-4781-11f0-b690-2ff81c569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468430" name="6185fe50-4781-11f0-b690-2ff81c569e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703320" name="69cf4530-4781-11f0-ada3-edbf85172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033339" name="69cf4530-4781-11f0-ada3-edbf85172a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582741" name="6e01cb50-4781-11f0-9c91-eb8e5d876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278831" name="6e01cb50-4781-11f0-9c91-eb8e5d876e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Eingang / Keller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637610" name="f8fed950-4781-11f0-a2ad-759499f4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752937" name="f8fed950-4781-11f0-a2ad-759499f43ea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156158" name="060755f0-4782-11f0-866c-e7d681eb1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656189" name="060755f0-4782-11f0-866c-e7d681eb15e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Werkstatt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757374" name="bcf31320-4783-11f0-9264-cf744d75a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195162" name="bcf31320-4783-11f0-9264-cf744d75a6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294051" name="c0b412c0-4783-11f0-a1d9-7b52768450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806066" name="c0b412c0-4783-11f0-a1d9-7b52768450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993919" name="e019fca0-4784-11f0-ab32-452e29369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396982" name="e019fca0-4784-11f0-ab32-452e293690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501640" name="e48a00f0-4784-11f0-bd9f-133dc1af4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368349" name="e48a00f0-4784-11f0-bd9f-133dc1af481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665907" name="efe5df00-4784-11f0-901e-0b54daed3c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0335" name="efe5df00-4784-11f0-901e-0b54daed3ce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221649" name="f3abc0a0-4784-11f0-9e35-1584605fc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480185" name="f3abc0a0-4784-11f0-9e35-1584605fc4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470092" name="fd3acdf0-4784-11f0-87cc-33615b03c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015665" name="fd3acdf0-4784-11f0-87cc-33615b03c8d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6026533" name="039ae270-4785-11f0-9cc7-b3696be4d7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445228" name="039ae270-4785-11f0-9cc7-b3696be4d73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564381" name="118b9c30-4785-11f0-bb1e-9fcc2abc76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290856" name="118b9c30-4785-11f0-bb1e-9fcc2abc767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705262" name="166c3ca0-4785-11f0-bccc-6124f28b75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042073" name="166c3ca0-4785-11f0-bccc-6124f28b759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22378" name="7dfe0fb0-4785-11f0-b5f7-ad9116caa9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152552" name="7dfe0fb0-4785-11f0-b5f7-ad9116caa9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174012" name="836a9c70-4785-11f0-b994-73f3599f8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388770" name="836a9c70-4785-11f0-b994-73f3599f8a7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214872" name="8f591d90-4785-11f0-86bd-137026ad9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189182" name="8f591d90-4785-11f0-86bd-137026ad947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33737" name="9335e290-4785-11f0-b888-4b41e4311a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23357" name="9335e290-4785-11f0-b888-4b41e4311a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567171" name="254ba6b0-4786-11f0-a770-c580c211e5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609233" name="254ba6b0-4786-11f0-a770-c580c211e55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075479" name="284ed490-4786-11f0-bf92-3f114f58b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600497" name="284ed490-4786-11f0-bf92-3f114f58b8c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511918" name="409d8460-4786-11f0-8f11-738f5d142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314419" name="409d8460-4786-11f0-8f11-738f5d1422f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567350" name="4e0d4e50-4786-11f0-be7a-9fee23f8b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745582" name="4e0d4e50-4786-11f0-be7a-9fee23f8b5a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07573" name="60f7fce0-4786-11f0-9fe1-774d25206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868234" name="60f7fce0-4786-11f0-9fe1-774d2520619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194338" name="64dab550-4786-11f0-882d-41021f5863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032071" name="64dab550-4786-11f0-882d-41021f5863f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Uznabergstrasse 5. 8730 Uznach</w:t>
          </w:r>
        </w:p>
        <w:p>
          <w:pPr>
            <w:spacing w:before="0" w:after="0"/>
          </w:pPr>
          <w:r>
            <w:t>337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