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FA. Toyota AG, Schürmattstrasse, 5745 Safenwil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329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