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Toyota AG, Schürmattstrasse, 5745 Safenwil</w:t>
          </w:r>
        </w:p>
        <w:p>
          <w:pPr>
            <w:spacing w:before="0" w:after="0"/>
          </w:pPr>
          <w:r>
            <w:t>329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