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Küchenwand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Fliessenkleber</w:t>
            </w:r>
          </w:p>
          <w:p>
            <w:pPr>
              <w:spacing w:before="0" w:after="0" w:line="240" w:lineRule="auto"/>
            </w:pPr>
            <w:r>
              <w:t>WC 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Fliessenkleber</w:t>
            </w:r>
          </w:p>
          <w:p>
            <w:pPr>
              <w:spacing w:before="0" w:after="0" w:line="240" w:lineRule="auto"/>
            </w:pPr>
            <w:r>
              <w:t>WC 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Fliessenkleber</w:t>
            </w:r>
          </w:p>
          <w:p>
            <w:pPr>
              <w:spacing w:before="0" w:after="0" w:line="240" w:lineRule="auto"/>
            </w:pPr>
            <w:r>
              <w:t>WC 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Fliessenkleber</w:t>
            </w:r>
          </w:p>
          <w:p>
            <w:pPr>
              <w:spacing w:before="0" w:after="0" w:line="240" w:lineRule="auto"/>
            </w:pPr>
            <w:r>
              <w:t>Badezimmer 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WHG.Seestrasse 28, 8803 Rüschlikon</w:t>
          </w:r>
        </w:p>
        <w:p>
          <w:pPr>
            <w:spacing w:before="0" w:after="0"/>
          </w:pPr>
          <w:r>
            <w:t>345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