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WHG.Seestrasse 28, 8803 Rüschlikon</w:t>
          </w:r>
        </w:p>
        <w:p>
          <w:pPr>
            <w:spacing w:before="0" w:after="0"/>
          </w:pPr>
          <w:r>
            <w:t>345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