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Küchenwand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816825" name="a1009d90-4c42-11f0-a89c-25a2ff0f10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6706319" name="a1009d90-4c42-11f0-a89c-25a2ff0f100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4482029" name="a8530150-4c42-11f0-af66-e1831e5489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3502430" name="a8530150-4c42-11f0-af66-e1831e54899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2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Fliessenkleber</w:t>
            </w:r>
          </w:p>
          <w:p>
            <w:pPr>
              <w:spacing w:before="0" w:after="0"/>
            </w:pPr>
            <w:r>
              <w:t>WC 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8014242" name="ef4144f0-4c42-11f0-995d-1ba72b47c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922064" name="ef4144f0-4c42-11f0-995d-1ba72b47c4d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2747571" name="f806e7c0-4c42-11f0-83b9-75025a19a5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3306039" name="f806e7c0-4c42-11f0-83b9-75025a19a52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2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Fliessenkleber</w:t>
            </w:r>
          </w:p>
          <w:p>
            <w:pPr>
              <w:spacing w:before="0" w:after="0"/>
            </w:pPr>
            <w:r>
              <w:t>WC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839789" name="5c1c3e40-4c43-11f0-8225-732d6f6996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719120" name="5c1c3e40-4c43-11f0-8225-732d6f6996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4843145" name="61b691c0-4c43-11f0-8f44-4f27607ec2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563405" name="61b691c0-4c43-11f0-8f44-4f27607ec27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</w:t>
            </w:r>
          </w:p>
          <w:p>
            <w:pPr>
              <w:spacing w:before="0" w:after="0"/>
            </w:pPr>
            <w:r>
              <w:t>2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Fliessenkleber</w:t>
            </w:r>
          </w:p>
          <w:p>
            <w:pPr>
              <w:spacing w:before="0" w:after="0"/>
            </w:pPr>
            <w:r>
              <w:t>WC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32072" name="9529f4c0-4c43-11f0-81a4-9fbd2c38fc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8173307" name="9529f4c0-4c43-11f0-81a4-9fbd2c38fcc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859690" name="da6446d0-4c43-11f0-b6f5-533ac6eb58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704158" name="da6446d0-4c43-11f0-b6f5-533ac6eb58a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</w:t>
            </w:r>
          </w:p>
          <w:p>
            <w:pPr>
              <w:spacing w:before="0" w:after="0"/>
            </w:pPr>
            <w:r>
              <w:t>2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Fliessenkleber</w:t>
            </w:r>
          </w:p>
          <w:p>
            <w:pPr>
              <w:spacing w:before="0" w:after="0"/>
            </w:pPr>
            <w:r>
              <w:t>Badezimmer 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9615105" name="fe82cc30-4c43-11f0-89a3-171aec5c06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706581" name="fe82cc30-4c43-11f0-89a3-171aec5c06f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7112044" name="03ec4bb0-4c44-11f0-bf3d-8764d8b6d6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258322" name="03ec4bb0-4c44-11f0-bf3d-8764d8b6d69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</w:t>
            </w:r>
          </w:p>
          <w:p>
            <w:pPr>
              <w:spacing w:before="0" w:after="0"/>
            </w:pPr>
            <w:r>
              <w:t>3 OG</w:t>
            </w:r>
          </w:p>
          <w:p>
            <w:pPr>
              <w:spacing w:before="0" w:after="0"/>
            </w:pPr>
            <w:r>
              <w:t>Wohnzimmerdecke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4047801" name="1b6602d0-4c45-11f0-bf1b-fda97776cb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2290823" name="1b6602d0-4c45-11f0-bf1b-fda97776cb8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4313977" name="20353e20-4c45-11f0-9ea5-e5a16c4e76b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2808533" name="20353e20-4c45-11f0-9ea5-e5a16c4e76bb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</w:t>
            </w:r>
          </w:p>
          <w:p>
            <w:pPr>
              <w:spacing w:before="0" w:after="0"/>
            </w:pPr>
            <w:r>
              <w:t>3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4847480" name="5a340b60-4c45-11f0-b14b-51915e9026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2082762" name="5a340b60-4c45-11f0-b14b-51915e90260e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2814903" name="61958a50-4c45-11f0-977a-97d2dbf7d6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3498197" name="61958a50-4c45-11f0-977a-97d2dbf7d6dc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</w:t>
            </w:r>
          </w:p>
          <w:p>
            <w:pPr>
              <w:spacing w:before="0" w:after="0"/>
            </w:pPr>
            <w:r>
              <w:t>3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8857242" name="80c601c0-4c45-11f0-b943-496e85fe8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8273391" name="80c601c0-4c45-11f0-b943-496e85fe8223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0272521" name="8d5f1ac0-4c45-11f0-bbef-f3a0731417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877402" name="8d5f1ac0-4c45-11f0-bbef-f3a0731417b1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WHG.Seestrasse 28, 8803 Rüschlikon</w:t>
          </w:r>
        </w:p>
        <w:p>
          <w:pPr>
            <w:spacing w:before="0" w:after="0"/>
          </w:pPr>
          <w:r>
            <w:t>345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