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Bürgerheimstrasse 9, 8822 Wädenswil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531197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31048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