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KP-1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Backofen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Staub </w:t>
            </w:r>
          </w:p>
          <w:p>
            <w:pPr>
              <w:spacing w:before="0" w:after="0"/>
            </w:pPr>
            <w:r>
              <w:t>Backofen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73995254" name="7f50ad90-4c4a-11f0-a159-2f4fdcd6b9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4382354" name="7f50ad90-4c4a-11f0-a159-2f4fdcd6b97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52433976" name="83f15ed0-4c4a-11f0-8ee8-a187af87e23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9574225" name="83f15ed0-4c4a-11f0-8ee8-a187af87e23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KP-2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Deckenlampe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Staub </w:t>
            </w:r>
          </w:p>
          <w:p>
            <w:pPr>
              <w:spacing w:before="0" w:after="0"/>
            </w:pPr>
            <w:r>
              <w:t>Deckenlampe 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91331556" name="280d16d0-4c4b-11f0-b523-21c30c380db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548523" name="280d16d0-4c4b-11f0-b523-21c30c380db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92310715" name="2caeb270-4c4b-11f0-b685-23e15d6dcb7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9477939" name="2caeb270-4c4b-11f0-b685-23e15d6dcb76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KP-3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Sockelleiste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Staub </w:t>
            </w:r>
          </w:p>
          <w:p>
            <w:pPr>
              <w:spacing w:before="0" w:after="0"/>
            </w:pPr>
            <w:r>
              <w:t>Sockelleiste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06447637" name="9d684580-4c4b-11f0-8c31-1578a976721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9219538" name="9d684580-4c4b-11f0-8c31-1578a976721c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85361222" name="ac9d8d30-4c4b-11f0-b602-313b8b9a114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8746113" name="ac9d8d30-4c4b-11f0-b602-313b8b9a114c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KP-4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Tisch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Staub </w:t>
            </w:r>
          </w:p>
          <w:p>
            <w:pPr>
              <w:spacing w:before="0" w:after="0"/>
            </w:pPr>
            <w:r>
              <w:t>Tisch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30942479" name="098cc010-4c4c-11f0-90f6-89498d06f78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1893390" name="098cc010-4c4c-11f0-90f6-89498d06f78f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00605653" name="1464c820-4c4c-11f0-a49d-dbe14107d30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3600004" name="1464c820-4c4c-11f0-a49d-dbe14107d307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Bürgerheimstrasse 9, 8822 Wädenswil </w:t>
          </w:r>
        </w:p>
        <w:p>
          <w:pPr>
            <w:spacing w:before="0" w:after="0"/>
          </w:pPr>
          <w:r>
            <w:t>344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